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DFD9DD" w14:textId="77777777" w:rsidR="005B628F" w:rsidRDefault="005B628F">
      <w:pPr>
        <w:contextualSpacing w:val="0"/>
        <w:jc w:val="right"/>
      </w:pPr>
    </w:p>
    <w:p w14:paraId="1DB5E5EE" w14:textId="77777777" w:rsidR="005B628F" w:rsidRDefault="005B628F"/>
    <w:p w14:paraId="66428B7D" w14:textId="77777777" w:rsidR="005B628F" w:rsidRDefault="005B628F"/>
    <w:p w14:paraId="21EE24CF" w14:textId="77777777" w:rsidR="005B628F" w:rsidRDefault="005B628F"/>
    <w:p w14:paraId="4806F057" w14:textId="77777777" w:rsidR="005B628F" w:rsidRDefault="005B628F"/>
    <w:p w14:paraId="4D3F1CF6" w14:textId="77777777" w:rsidR="005B628F" w:rsidRDefault="009323E3">
      <w:pPr>
        <w:contextualSpacing w:val="0"/>
        <w:jc w:val="right"/>
      </w:pPr>
      <w:commentRangeStart w:id="0"/>
      <w:r>
        <w:rPr>
          <w:b/>
          <w:sz w:val="27"/>
        </w:rPr>
        <w:t>Version: V1.0</w:t>
      </w:r>
      <w:commentRangeEnd w:id="0"/>
      <w:r w:rsidR="00C7254A">
        <w:rPr>
          <w:rStyle w:val="CommentReference"/>
        </w:rPr>
        <w:commentReference w:id="0"/>
      </w:r>
    </w:p>
    <w:p w14:paraId="0946DDAA" w14:textId="77777777" w:rsidR="005B628F" w:rsidRDefault="005B628F"/>
    <w:p w14:paraId="7EB2837E" w14:textId="77777777" w:rsidR="005B628F" w:rsidRDefault="005B628F"/>
    <w:p w14:paraId="216B7695" w14:textId="77777777" w:rsidR="005B628F" w:rsidRDefault="005B628F"/>
    <w:p w14:paraId="32B0E4B5" w14:textId="77777777" w:rsidR="005B628F" w:rsidRDefault="009323E3">
      <w:pPr>
        <w:contextualSpacing w:val="0"/>
        <w:jc w:val="center"/>
      </w:pPr>
      <w:r>
        <w:rPr>
          <w:b/>
          <w:sz w:val="45"/>
        </w:rPr>
        <w:t>​</w:t>
      </w:r>
    </w:p>
    <w:p w14:paraId="4742BE88" w14:textId="77777777" w:rsidR="005B628F" w:rsidRDefault="009323E3">
      <w:pPr>
        <w:contextualSpacing w:val="0"/>
        <w:jc w:val="center"/>
      </w:pPr>
      <w:r>
        <w:rPr>
          <w:b/>
          <w:sz w:val="45"/>
        </w:rPr>
        <w:t>​</w:t>
      </w:r>
    </w:p>
    <w:p w14:paraId="66944BE2" w14:textId="77777777" w:rsidR="005B628F" w:rsidRDefault="009323E3">
      <w:pPr>
        <w:contextualSpacing w:val="0"/>
        <w:jc w:val="center"/>
      </w:pPr>
      <w:r>
        <w:rPr>
          <w:b/>
          <w:sz w:val="45"/>
        </w:rPr>
        <w:t>Appendix V</w:t>
      </w:r>
    </w:p>
    <w:p w14:paraId="62300D31" w14:textId="77777777" w:rsidR="005B628F" w:rsidRDefault="005B628F"/>
    <w:p w14:paraId="687706D0" w14:textId="77777777" w:rsidR="005B628F" w:rsidRDefault="005B628F"/>
    <w:p w14:paraId="394D36A0" w14:textId="77777777" w:rsidR="005B628F" w:rsidRDefault="005B628F"/>
    <w:p w14:paraId="62356287" w14:textId="77777777" w:rsidR="005B628F" w:rsidRDefault="009323E3">
      <w:pPr>
        <w:contextualSpacing w:val="0"/>
        <w:jc w:val="center"/>
      </w:pPr>
      <w:r>
        <w:rPr>
          <w:b/>
          <w:sz w:val="54"/>
        </w:rPr>
        <w:t>​</w:t>
      </w:r>
    </w:p>
    <w:p w14:paraId="3511BD0B" w14:textId="77777777" w:rsidR="005B628F" w:rsidRDefault="009323E3">
      <w:pPr>
        <w:contextualSpacing w:val="0"/>
        <w:jc w:val="center"/>
      </w:pPr>
      <w:r>
        <w:rPr>
          <w:b/>
          <w:sz w:val="54"/>
        </w:rPr>
        <w:t>​</w:t>
      </w:r>
    </w:p>
    <w:p w14:paraId="048E2D56" w14:textId="77777777" w:rsidR="005B628F" w:rsidRDefault="009323E3">
      <w:pPr>
        <w:contextualSpacing w:val="0"/>
        <w:jc w:val="center"/>
        <w:sectPr w:rsidR="005B628F">
          <w:pgSz w:w="11907" w:h="16839" w:code="9"/>
          <w:pgMar w:top="567" w:right="851" w:bottom="851" w:left="1151" w:header="720" w:footer="720" w:gutter="0"/>
          <w:cols w:space="720"/>
          <w:titlePg/>
        </w:sectPr>
      </w:pPr>
      <w:r>
        <w:rPr>
          <w:b/>
          <w:sz w:val="54"/>
        </w:rPr>
        <w:t>DCCKI Code of Connection and DCCKI Repository Code of Connection</w:t>
      </w:r>
      <w:r>
        <w:br w:type="page"/>
      </w:r>
    </w:p>
    <w:sdt>
      <w:sdtPr>
        <w:rPr>
          <w:b w:val="0"/>
          <w:sz w:val="19"/>
        </w:rPr>
        <w:id w:val="-916781602"/>
      </w:sdtPr>
      <w:sdtEndPr/>
      <w:sdtContent>
        <w:p w14:paraId="5D6DE3A7" w14:textId="77777777" w:rsidR="005B628F" w:rsidRDefault="009323E3">
          <w:pPr>
            <w:pStyle w:val="TOCHeading"/>
          </w:pPr>
          <w:r>
            <w:t>Contents</w:t>
          </w:r>
        </w:p>
        <w:p w14:paraId="5BC36C56" w14:textId="77777777" w:rsidR="00BB0872" w:rsidRDefault="009323E3">
          <w:pPr>
            <w:pStyle w:val="TOC2"/>
            <w:tabs>
              <w:tab w:val="left" w:pos="900"/>
              <w:tab w:val="right" w:leader="dot" w:pos="9895"/>
            </w:tabs>
            <w:rPr>
              <w:rFonts w:asciiTheme="minorHAnsi" w:eastAsiaTheme="minorEastAsia" w:cstheme="minorBidi"/>
              <w:noProof/>
              <w:color w:val="auto"/>
              <w:sz w:val="22"/>
              <w:lang w:eastAsia="en-GB"/>
            </w:rPr>
          </w:pPr>
          <w:r>
            <w:fldChar w:fldCharType="begin"/>
          </w:r>
          <w:r>
            <w:instrText>TOC \o "1-5" \h \z \u</w:instrText>
          </w:r>
          <w:r>
            <w:fldChar w:fldCharType="separate"/>
          </w:r>
          <w:hyperlink w:anchor="_Toc69122001" w:history="1">
            <w:r w:rsidR="00BB0872" w:rsidRPr="000B1805">
              <w:rPr>
                <w:rStyle w:val="Hyperlink"/>
                <w:noProof/>
              </w:rPr>
              <w:t>1.</w:t>
            </w:r>
            <w:r w:rsidR="00BB0872">
              <w:rPr>
                <w:rFonts w:asciiTheme="minorHAnsi" w:eastAsiaTheme="minorEastAsia" w:cstheme="minorBidi"/>
                <w:noProof/>
                <w:color w:val="auto"/>
                <w:sz w:val="22"/>
                <w:lang w:eastAsia="en-GB"/>
              </w:rPr>
              <w:tab/>
            </w:r>
            <w:r w:rsidR="00BB0872" w:rsidRPr="000B1805">
              <w:rPr>
                <w:rStyle w:val="Hyperlink"/>
                <w:noProof/>
              </w:rPr>
              <w:t>INTRODUCTION</w:t>
            </w:r>
            <w:r w:rsidR="00BB0872">
              <w:rPr>
                <w:noProof/>
                <w:webHidden/>
              </w:rPr>
              <w:tab/>
            </w:r>
            <w:r w:rsidR="00BB0872">
              <w:rPr>
                <w:noProof/>
                <w:webHidden/>
              </w:rPr>
              <w:fldChar w:fldCharType="begin"/>
            </w:r>
            <w:r w:rsidR="00BB0872">
              <w:rPr>
                <w:noProof/>
                <w:webHidden/>
              </w:rPr>
              <w:instrText xml:space="preserve"> PAGEREF _Toc69122001 \h </w:instrText>
            </w:r>
            <w:r w:rsidR="00BB0872">
              <w:rPr>
                <w:noProof/>
                <w:webHidden/>
              </w:rPr>
            </w:r>
            <w:r w:rsidR="00BB0872">
              <w:rPr>
                <w:noProof/>
                <w:webHidden/>
              </w:rPr>
              <w:fldChar w:fldCharType="separate"/>
            </w:r>
            <w:r w:rsidR="00BB0872">
              <w:rPr>
                <w:noProof/>
                <w:webHidden/>
              </w:rPr>
              <w:t>2</w:t>
            </w:r>
            <w:r w:rsidR="00BB0872">
              <w:rPr>
                <w:noProof/>
                <w:webHidden/>
              </w:rPr>
              <w:fldChar w:fldCharType="end"/>
            </w:r>
          </w:hyperlink>
        </w:p>
        <w:p w14:paraId="732003F1" w14:textId="77777777" w:rsidR="00BB0872" w:rsidRDefault="004E3431">
          <w:pPr>
            <w:pStyle w:val="TOC2"/>
            <w:tabs>
              <w:tab w:val="left" w:pos="900"/>
              <w:tab w:val="right" w:leader="dot" w:pos="9895"/>
            </w:tabs>
            <w:rPr>
              <w:rFonts w:asciiTheme="minorHAnsi" w:eastAsiaTheme="minorEastAsia" w:cstheme="minorBidi"/>
              <w:noProof/>
              <w:color w:val="auto"/>
              <w:sz w:val="22"/>
              <w:lang w:eastAsia="en-GB"/>
            </w:rPr>
          </w:pPr>
          <w:hyperlink w:anchor="_Toc69122002" w:history="1">
            <w:r w:rsidR="00BB0872" w:rsidRPr="000B1805">
              <w:rPr>
                <w:rStyle w:val="Hyperlink"/>
                <w:noProof/>
              </w:rPr>
              <w:t>2.</w:t>
            </w:r>
            <w:r w:rsidR="00BB0872">
              <w:rPr>
                <w:rFonts w:asciiTheme="minorHAnsi" w:eastAsiaTheme="minorEastAsia" w:cstheme="minorBidi"/>
                <w:noProof/>
                <w:color w:val="auto"/>
                <w:sz w:val="22"/>
                <w:lang w:eastAsia="en-GB"/>
              </w:rPr>
              <w:tab/>
            </w:r>
            <w:r w:rsidR="00BB0872" w:rsidRPr="000B1805">
              <w:rPr>
                <w:rStyle w:val="Hyperlink"/>
                <w:noProof/>
              </w:rPr>
              <w:t>GENERAL OBLIGATIONS</w:t>
            </w:r>
            <w:r w:rsidR="00BB0872">
              <w:rPr>
                <w:noProof/>
                <w:webHidden/>
              </w:rPr>
              <w:tab/>
            </w:r>
            <w:r w:rsidR="00BB0872">
              <w:rPr>
                <w:noProof/>
                <w:webHidden/>
              </w:rPr>
              <w:fldChar w:fldCharType="begin"/>
            </w:r>
            <w:r w:rsidR="00BB0872">
              <w:rPr>
                <w:noProof/>
                <w:webHidden/>
              </w:rPr>
              <w:instrText xml:space="preserve"> PAGEREF _Toc69122002 \h </w:instrText>
            </w:r>
            <w:r w:rsidR="00BB0872">
              <w:rPr>
                <w:noProof/>
                <w:webHidden/>
              </w:rPr>
            </w:r>
            <w:r w:rsidR="00BB0872">
              <w:rPr>
                <w:noProof/>
                <w:webHidden/>
              </w:rPr>
              <w:fldChar w:fldCharType="separate"/>
            </w:r>
            <w:r w:rsidR="00BB0872">
              <w:rPr>
                <w:noProof/>
                <w:webHidden/>
              </w:rPr>
              <w:t>2</w:t>
            </w:r>
            <w:r w:rsidR="00BB0872">
              <w:rPr>
                <w:noProof/>
                <w:webHidden/>
              </w:rPr>
              <w:fldChar w:fldCharType="end"/>
            </w:r>
          </w:hyperlink>
        </w:p>
        <w:p w14:paraId="2E44398D" w14:textId="77777777" w:rsidR="00BB0872" w:rsidRDefault="004E3431">
          <w:pPr>
            <w:pStyle w:val="TOC2"/>
            <w:tabs>
              <w:tab w:val="left" w:pos="900"/>
              <w:tab w:val="right" w:leader="dot" w:pos="9895"/>
            </w:tabs>
            <w:rPr>
              <w:rFonts w:asciiTheme="minorHAnsi" w:eastAsiaTheme="minorEastAsia" w:cstheme="minorBidi"/>
              <w:noProof/>
              <w:color w:val="auto"/>
              <w:sz w:val="22"/>
              <w:lang w:eastAsia="en-GB"/>
            </w:rPr>
          </w:pPr>
          <w:hyperlink w:anchor="_Toc69122003" w:history="1">
            <w:r w:rsidR="00BB0872" w:rsidRPr="000B1805">
              <w:rPr>
                <w:rStyle w:val="Hyperlink"/>
                <w:noProof/>
              </w:rPr>
              <w:t>3.</w:t>
            </w:r>
            <w:r w:rsidR="00BB0872">
              <w:rPr>
                <w:rFonts w:asciiTheme="minorHAnsi" w:eastAsiaTheme="minorEastAsia" w:cstheme="minorBidi"/>
                <w:noProof/>
                <w:color w:val="auto"/>
                <w:sz w:val="22"/>
                <w:lang w:eastAsia="en-GB"/>
              </w:rPr>
              <w:tab/>
            </w:r>
            <w:r w:rsidR="00BB0872" w:rsidRPr="000B1805">
              <w:rPr>
                <w:rStyle w:val="Hyperlink"/>
                <w:noProof/>
              </w:rPr>
              <w:t>THE DCCKI INTERFACE CODE OF CONNECTION</w:t>
            </w:r>
            <w:r w:rsidR="00BB0872">
              <w:rPr>
                <w:noProof/>
                <w:webHidden/>
              </w:rPr>
              <w:tab/>
            </w:r>
            <w:r w:rsidR="00BB0872">
              <w:rPr>
                <w:noProof/>
                <w:webHidden/>
              </w:rPr>
              <w:fldChar w:fldCharType="begin"/>
            </w:r>
            <w:r w:rsidR="00BB0872">
              <w:rPr>
                <w:noProof/>
                <w:webHidden/>
              </w:rPr>
              <w:instrText xml:space="preserve"> PAGEREF _Toc69122003 \h </w:instrText>
            </w:r>
            <w:r w:rsidR="00BB0872">
              <w:rPr>
                <w:noProof/>
                <w:webHidden/>
              </w:rPr>
            </w:r>
            <w:r w:rsidR="00BB0872">
              <w:rPr>
                <w:noProof/>
                <w:webHidden/>
              </w:rPr>
              <w:fldChar w:fldCharType="separate"/>
            </w:r>
            <w:r w:rsidR="00BB0872">
              <w:rPr>
                <w:noProof/>
                <w:webHidden/>
              </w:rPr>
              <w:t>2</w:t>
            </w:r>
            <w:r w:rsidR="00BB0872">
              <w:rPr>
                <w:noProof/>
                <w:webHidden/>
              </w:rPr>
              <w:fldChar w:fldCharType="end"/>
            </w:r>
          </w:hyperlink>
        </w:p>
        <w:p w14:paraId="0A609996" w14:textId="77777777" w:rsidR="00BB0872" w:rsidRDefault="004E3431">
          <w:pPr>
            <w:pStyle w:val="TOC3"/>
            <w:tabs>
              <w:tab w:val="right" w:leader="dot" w:pos="9895"/>
            </w:tabs>
            <w:rPr>
              <w:rFonts w:asciiTheme="minorHAnsi" w:eastAsiaTheme="minorEastAsia" w:cstheme="minorBidi"/>
              <w:noProof/>
              <w:color w:val="auto"/>
              <w:sz w:val="22"/>
              <w:lang w:eastAsia="en-GB"/>
            </w:rPr>
          </w:pPr>
          <w:hyperlink w:anchor="_Toc69122004" w:history="1">
            <w:r w:rsidR="00BB0872" w:rsidRPr="000B1805">
              <w:rPr>
                <w:rStyle w:val="Hyperlink"/>
                <w:noProof/>
              </w:rPr>
              <w:t>Connection Mechanism</w:t>
            </w:r>
            <w:r w:rsidR="00BB0872">
              <w:rPr>
                <w:noProof/>
                <w:webHidden/>
              </w:rPr>
              <w:tab/>
            </w:r>
            <w:r w:rsidR="00BB0872">
              <w:rPr>
                <w:noProof/>
                <w:webHidden/>
              </w:rPr>
              <w:fldChar w:fldCharType="begin"/>
            </w:r>
            <w:r w:rsidR="00BB0872">
              <w:rPr>
                <w:noProof/>
                <w:webHidden/>
              </w:rPr>
              <w:instrText xml:space="preserve"> PAGEREF _Toc69122004 \h </w:instrText>
            </w:r>
            <w:r w:rsidR="00BB0872">
              <w:rPr>
                <w:noProof/>
                <w:webHidden/>
              </w:rPr>
            </w:r>
            <w:r w:rsidR="00BB0872">
              <w:rPr>
                <w:noProof/>
                <w:webHidden/>
              </w:rPr>
              <w:fldChar w:fldCharType="separate"/>
            </w:r>
            <w:r w:rsidR="00BB0872">
              <w:rPr>
                <w:noProof/>
                <w:webHidden/>
              </w:rPr>
              <w:t>2</w:t>
            </w:r>
            <w:r w:rsidR="00BB0872">
              <w:rPr>
                <w:noProof/>
                <w:webHidden/>
              </w:rPr>
              <w:fldChar w:fldCharType="end"/>
            </w:r>
          </w:hyperlink>
        </w:p>
        <w:p w14:paraId="36F0CE48" w14:textId="77777777" w:rsidR="00BB0872" w:rsidRDefault="004E3431">
          <w:pPr>
            <w:pStyle w:val="TOC3"/>
            <w:tabs>
              <w:tab w:val="right" w:leader="dot" w:pos="9895"/>
            </w:tabs>
            <w:rPr>
              <w:rFonts w:asciiTheme="minorHAnsi" w:eastAsiaTheme="minorEastAsia" w:cstheme="minorBidi"/>
              <w:noProof/>
              <w:color w:val="auto"/>
              <w:sz w:val="22"/>
              <w:lang w:eastAsia="en-GB"/>
            </w:rPr>
          </w:pPr>
          <w:hyperlink w:anchor="_Toc69122005" w:history="1">
            <w:r w:rsidR="00BB0872" w:rsidRPr="000B1805">
              <w:rPr>
                <w:rStyle w:val="Hyperlink"/>
                <w:noProof/>
              </w:rPr>
              <w:t>Management of Smart Card Tokens</w:t>
            </w:r>
            <w:r w:rsidR="00BB0872">
              <w:rPr>
                <w:noProof/>
                <w:webHidden/>
              </w:rPr>
              <w:tab/>
            </w:r>
            <w:r w:rsidR="00BB0872">
              <w:rPr>
                <w:noProof/>
                <w:webHidden/>
              </w:rPr>
              <w:fldChar w:fldCharType="begin"/>
            </w:r>
            <w:r w:rsidR="00BB0872">
              <w:rPr>
                <w:noProof/>
                <w:webHidden/>
              </w:rPr>
              <w:instrText xml:space="preserve"> PAGEREF _Toc69122005 \h </w:instrText>
            </w:r>
            <w:r w:rsidR="00BB0872">
              <w:rPr>
                <w:noProof/>
                <w:webHidden/>
              </w:rPr>
            </w:r>
            <w:r w:rsidR="00BB0872">
              <w:rPr>
                <w:noProof/>
                <w:webHidden/>
              </w:rPr>
              <w:fldChar w:fldCharType="separate"/>
            </w:r>
            <w:r w:rsidR="00BB0872">
              <w:rPr>
                <w:noProof/>
                <w:webHidden/>
              </w:rPr>
              <w:t>3</w:t>
            </w:r>
            <w:r w:rsidR="00BB0872">
              <w:rPr>
                <w:noProof/>
                <w:webHidden/>
              </w:rPr>
              <w:fldChar w:fldCharType="end"/>
            </w:r>
          </w:hyperlink>
        </w:p>
        <w:p w14:paraId="4F26823D" w14:textId="77777777" w:rsidR="00BB0872" w:rsidRDefault="004E3431">
          <w:pPr>
            <w:pStyle w:val="TOC3"/>
            <w:tabs>
              <w:tab w:val="right" w:leader="dot" w:pos="9895"/>
            </w:tabs>
            <w:rPr>
              <w:rFonts w:asciiTheme="minorHAnsi" w:eastAsiaTheme="minorEastAsia" w:cstheme="minorBidi"/>
              <w:noProof/>
              <w:color w:val="auto"/>
              <w:sz w:val="22"/>
              <w:lang w:eastAsia="en-GB"/>
            </w:rPr>
          </w:pPr>
          <w:hyperlink w:anchor="_Toc69122006" w:history="1">
            <w:r w:rsidR="00BB0872" w:rsidRPr="000B1805">
              <w:rPr>
                <w:rStyle w:val="Hyperlink"/>
                <w:noProof/>
              </w:rPr>
              <w:t>Interface Usage</w:t>
            </w:r>
            <w:r w:rsidR="00BB0872">
              <w:rPr>
                <w:noProof/>
                <w:webHidden/>
              </w:rPr>
              <w:tab/>
            </w:r>
            <w:r w:rsidR="00BB0872">
              <w:rPr>
                <w:noProof/>
                <w:webHidden/>
              </w:rPr>
              <w:fldChar w:fldCharType="begin"/>
            </w:r>
            <w:r w:rsidR="00BB0872">
              <w:rPr>
                <w:noProof/>
                <w:webHidden/>
              </w:rPr>
              <w:instrText xml:space="preserve"> PAGEREF _Toc69122006 \h </w:instrText>
            </w:r>
            <w:r w:rsidR="00BB0872">
              <w:rPr>
                <w:noProof/>
                <w:webHidden/>
              </w:rPr>
            </w:r>
            <w:r w:rsidR="00BB0872">
              <w:rPr>
                <w:noProof/>
                <w:webHidden/>
              </w:rPr>
              <w:fldChar w:fldCharType="separate"/>
            </w:r>
            <w:r w:rsidR="00BB0872">
              <w:rPr>
                <w:noProof/>
                <w:webHidden/>
              </w:rPr>
              <w:t>3</w:t>
            </w:r>
            <w:r w:rsidR="00BB0872">
              <w:rPr>
                <w:noProof/>
                <w:webHidden/>
              </w:rPr>
              <w:fldChar w:fldCharType="end"/>
            </w:r>
          </w:hyperlink>
        </w:p>
        <w:p w14:paraId="135F2F16" w14:textId="77777777" w:rsidR="00BB0872" w:rsidRDefault="004E3431">
          <w:pPr>
            <w:pStyle w:val="TOC4"/>
            <w:tabs>
              <w:tab w:val="right" w:leader="dot" w:pos="9895"/>
            </w:tabs>
            <w:rPr>
              <w:rFonts w:asciiTheme="minorHAnsi" w:eastAsiaTheme="minorEastAsia" w:cstheme="minorBidi"/>
              <w:noProof/>
              <w:color w:val="auto"/>
              <w:sz w:val="22"/>
              <w:lang w:eastAsia="en-GB"/>
            </w:rPr>
          </w:pPr>
          <w:hyperlink w:anchor="_Toc69122007" w:history="1">
            <w:r w:rsidR="00BB0872" w:rsidRPr="000B1805">
              <w:rPr>
                <w:rStyle w:val="Hyperlink"/>
                <w:noProof/>
              </w:rPr>
              <w:t>Administration Users</w:t>
            </w:r>
            <w:r w:rsidR="00BB0872">
              <w:rPr>
                <w:noProof/>
                <w:webHidden/>
              </w:rPr>
              <w:tab/>
            </w:r>
            <w:r w:rsidR="00BB0872">
              <w:rPr>
                <w:noProof/>
                <w:webHidden/>
              </w:rPr>
              <w:fldChar w:fldCharType="begin"/>
            </w:r>
            <w:r w:rsidR="00BB0872">
              <w:rPr>
                <w:noProof/>
                <w:webHidden/>
              </w:rPr>
              <w:instrText xml:space="preserve"> PAGEREF _Toc69122007 \h </w:instrText>
            </w:r>
            <w:r w:rsidR="00BB0872">
              <w:rPr>
                <w:noProof/>
                <w:webHidden/>
              </w:rPr>
            </w:r>
            <w:r w:rsidR="00BB0872">
              <w:rPr>
                <w:noProof/>
                <w:webHidden/>
              </w:rPr>
              <w:fldChar w:fldCharType="separate"/>
            </w:r>
            <w:r w:rsidR="00BB0872">
              <w:rPr>
                <w:noProof/>
                <w:webHidden/>
              </w:rPr>
              <w:t>3</w:t>
            </w:r>
            <w:r w:rsidR="00BB0872">
              <w:rPr>
                <w:noProof/>
                <w:webHidden/>
              </w:rPr>
              <w:fldChar w:fldCharType="end"/>
            </w:r>
          </w:hyperlink>
        </w:p>
        <w:p w14:paraId="459E1910" w14:textId="77777777" w:rsidR="00BB0872" w:rsidRDefault="004E3431">
          <w:pPr>
            <w:pStyle w:val="TOC4"/>
            <w:tabs>
              <w:tab w:val="right" w:leader="dot" w:pos="9895"/>
            </w:tabs>
            <w:rPr>
              <w:rFonts w:asciiTheme="minorHAnsi" w:eastAsiaTheme="minorEastAsia" w:cstheme="minorBidi"/>
              <w:noProof/>
              <w:color w:val="auto"/>
              <w:sz w:val="22"/>
              <w:lang w:eastAsia="en-GB"/>
            </w:rPr>
          </w:pPr>
          <w:hyperlink w:anchor="_Toc69122008" w:history="1">
            <w:r w:rsidR="00BB0872" w:rsidRPr="000B1805">
              <w:rPr>
                <w:rStyle w:val="Hyperlink"/>
                <w:noProof/>
              </w:rPr>
              <w:t>User Personnel other than Administration Users</w:t>
            </w:r>
            <w:r w:rsidR="00BB0872">
              <w:rPr>
                <w:noProof/>
                <w:webHidden/>
              </w:rPr>
              <w:tab/>
            </w:r>
            <w:r w:rsidR="00BB0872">
              <w:rPr>
                <w:noProof/>
                <w:webHidden/>
              </w:rPr>
              <w:fldChar w:fldCharType="begin"/>
            </w:r>
            <w:r w:rsidR="00BB0872">
              <w:rPr>
                <w:noProof/>
                <w:webHidden/>
              </w:rPr>
              <w:instrText xml:space="preserve"> PAGEREF _Toc69122008 \h </w:instrText>
            </w:r>
            <w:r w:rsidR="00BB0872">
              <w:rPr>
                <w:noProof/>
                <w:webHidden/>
              </w:rPr>
            </w:r>
            <w:r w:rsidR="00BB0872">
              <w:rPr>
                <w:noProof/>
                <w:webHidden/>
              </w:rPr>
              <w:fldChar w:fldCharType="separate"/>
            </w:r>
            <w:r w:rsidR="00BB0872">
              <w:rPr>
                <w:noProof/>
                <w:webHidden/>
              </w:rPr>
              <w:t>3</w:t>
            </w:r>
            <w:r w:rsidR="00BB0872">
              <w:rPr>
                <w:noProof/>
                <w:webHidden/>
              </w:rPr>
              <w:fldChar w:fldCharType="end"/>
            </w:r>
          </w:hyperlink>
        </w:p>
        <w:p w14:paraId="5D344BE2" w14:textId="77777777" w:rsidR="00BB0872" w:rsidRDefault="004E3431">
          <w:pPr>
            <w:pStyle w:val="TOC3"/>
            <w:tabs>
              <w:tab w:val="right" w:leader="dot" w:pos="9895"/>
            </w:tabs>
            <w:rPr>
              <w:rFonts w:asciiTheme="minorHAnsi" w:eastAsiaTheme="minorEastAsia" w:cstheme="minorBidi"/>
              <w:noProof/>
              <w:color w:val="auto"/>
              <w:sz w:val="22"/>
              <w:lang w:eastAsia="en-GB"/>
            </w:rPr>
          </w:pPr>
          <w:hyperlink w:anchor="_Toc69122009" w:history="1">
            <w:r w:rsidR="00BB0872" w:rsidRPr="000B1805">
              <w:rPr>
                <w:rStyle w:val="Hyperlink"/>
                <w:noProof/>
              </w:rPr>
              <w:t>Use of a DCCKI Infrastructure Certificate on a shared DCC Gateway Connection</w:t>
            </w:r>
            <w:r w:rsidR="00BB0872">
              <w:rPr>
                <w:noProof/>
                <w:webHidden/>
              </w:rPr>
              <w:tab/>
            </w:r>
            <w:r w:rsidR="00BB0872">
              <w:rPr>
                <w:noProof/>
                <w:webHidden/>
              </w:rPr>
              <w:fldChar w:fldCharType="begin"/>
            </w:r>
            <w:r w:rsidR="00BB0872">
              <w:rPr>
                <w:noProof/>
                <w:webHidden/>
              </w:rPr>
              <w:instrText xml:space="preserve"> PAGEREF _Toc69122009 \h </w:instrText>
            </w:r>
            <w:r w:rsidR="00BB0872">
              <w:rPr>
                <w:noProof/>
                <w:webHidden/>
              </w:rPr>
            </w:r>
            <w:r w:rsidR="00BB0872">
              <w:rPr>
                <w:noProof/>
                <w:webHidden/>
              </w:rPr>
              <w:fldChar w:fldCharType="separate"/>
            </w:r>
            <w:r w:rsidR="00BB0872">
              <w:rPr>
                <w:noProof/>
                <w:webHidden/>
              </w:rPr>
              <w:t>3</w:t>
            </w:r>
            <w:r w:rsidR="00BB0872">
              <w:rPr>
                <w:noProof/>
                <w:webHidden/>
              </w:rPr>
              <w:fldChar w:fldCharType="end"/>
            </w:r>
          </w:hyperlink>
        </w:p>
        <w:p w14:paraId="3A500B79" w14:textId="77777777" w:rsidR="00BB0872" w:rsidRDefault="004E3431">
          <w:pPr>
            <w:pStyle w:val="TOC2"/>
            <w:tabs>
              <w:tab w:val="left" w:pos="900"/>
              <w:tab w:val="right" w:leader="dot" w:pos="9895"/>
            </w:tabs>
            <w:rPr>
              <w:rFonts w:asciiTheme="minorHAnsi" w:eastAsiaTheme="minorEastAsia" w:cstheme="minorBidi"/>
              <w:noProof/>
              <w:color w:val="auto"/>
              <w:sz w:val="22"/>
              <w:lang w:eastAsia="en-GB"/>
            </w:rPr>
          </w:pPr>
          <w:hyperlink w:anchor="_Toc69122010" w:history="1">
            <w:r w:rsidR="00BB0872" w:rsidRPr="000B1805">
              <w:rPr>
                <w:rStyle w:val="Hyperlink"/>
                <w:noProof/>
              </w:rPr>
              <w:t>4.</w:t>
            </w:r>
            <w:r w:rsidR="00BB0872">
              <w:rPr>
                <w:rFonts w:asciiTheme="minorHAnsi" w:eastAsiaTheme="minorEastAsia" w:cstheme="minorBidi"/>
                <w:noProof/>
                <w:color w:val="auto"/>
                <w:sz w:val="22"/>
                <w:lang w:eastAsia="en-GB"/>
              </w:rPr>
              <w:tab/>
            </w:r>
            <w:r w:rsidR="00BB0872" w:rsidRPr="000B1805">
              <w:rPr>
                <w:rStyle w:val="Hyperlink"/>
                <w:noProof/>
              </w:rPr>
              <w:t>THE DCCKI REPOSITORY INTERFACE CODE OF CONNECTION</w:t>
            </w:r>
            <w:r w:rsidR="00BB0872">
              <w:rPr>
                <w:noProof/>
                <w:webHidden/>
              </w:rPr>
              <w:tab/>
            </w:r>
            <w:r w:rsidR="00BB0872">
              <w:rPr>
                <w:noProof/>
                <w:webHidden/>
              </w:rPr>
              <w:fldChar w:fldCharType="begin"/>
            </w:r>
            <w:r w:rsidR="00BB0872">
              <w:rPr>
                <w:noProof/>
                <w:webHidden/>
              </w:rPr>
              <w:instrText xml:space="preserve"> PAGEREF _Toc69122010 \h </w:instrText>
            </w:r>
            <w:r w:rsidR="00BB0872">
              <w:rPr>
                <w:noProof/>
                <w:webHidden/>
              </w:rPr>
            </w:r>
            <w:r w:rsidR="00BB0872">
              <w:rPr>
                <w:noProof/>
                <w:webHidden/>
              </w:rPr>
              <w:fldChar w:fldCharType="separate"/>
            </w:r>
            <w:r w:rsidR="00BB0872">
              <w:rPr>
                <w:noProof/>
                <w:webHidden/>
              </w:rPr>
              <w:t>3</w:t>
            </w:r>
            <w:r w:rsidR="00BB0872">
              <w:rPr>
                <w:noProof/>
                <w:webHidden/>
              </w:rPr>
              <w:fldChar w:fldCharType="end"/>
            </w:r>
          </w:hyperlink>
        </w:p>
        <w:p w14:paraId="2BD4E9CA" w14:textId="77777777" w:rsidR="00BB0872" w:rsidRDefault="004E3431">
          <w:pPr>
            <w:pStyle w:val="TOC3"/>
            <w:tabs>
              <w:tab w:val="right" w:leader="dot" w:pos="9895"/>
            </w:tabs>
            <w:rPr>
              <w:rFonts w:asciiTheme="minorHAnsi" w:eastAsiaTheme="minorEastAsia" w:cstheme="minorBidi"/>
              <w:noProof/>
              <w:color w:val="auto"/>
              <w:sz w:val="22"/>
              <w:lang w:eastAsia="en-GB"/>
            </w:rPr>
          </w:pPr>
          <w:hyperlink w:anchor="_Toc69122011" w:history="1">
            <w:r w:rsidR="00BB0872" w:rsidRPr="000B1805">
              <w:rPr>
                <w:rStyle w:val="Hyperlink"/>
                <w:noProof/>
              </w:rPr>
              <w:t>Connection Mechanism</w:t>
            </w:r>
            <w:r w:rsidR="00BB0872">
              <w:rPr>
                <w:noProof/>
                <w:webHidden/>
              </w:rPr>
              <w:tab/>
            </w:r>
            <w:r w:rsidR="00BB0872">
              <w:rPr>
                <w:noProof/>
                <w:webHidden/>
              </w:rPr>
              <w:fldChar w:fldCharType="begin"/>
            </w:r>
            <w:r w:rsidR="00BB0872">
              <w:rPr>
                <w:noProof/>
                <w:webHidden/>
              </w:rPr>
              <w:instrText xml:space="preserve"> PAGEREF _Toc69122011 \h </w:instrText>
            </w:r>
            <w:r w:rsidR="00BB0872">
              <w:rPr>
                <w:noProof/>
                <w:webHidden/>
              </w:rPr>
            </w:r>
            <w:r w:rsidR="00BB0872">
              <w:rPr>
                <w:noProof/>
                <w:webHidden/>
              </w:rPr>
              <w:fldChar w:fldCharType="separate"/>
            </w:r>
            <w:r w:rsidR="00BB0872">
              <w:rPr>
                <w:noProof/>
                <w:webHidden/>
              </w:rPr>
              <w:t>3</w:t>
            </w:r>
            <w:r w:rsidR="00BB0872">
              <w:rPr>
                <w:noProof/>
                <w:webHidden/>
              </w:rPr>
              <w:fldChar w:fldCharType="end"/>
            </w:r>
          </w:hyperlink>
        </w:p>
        <w:p w14:paraId="2219B324" w14:textId="77777777" w:rsidR="00BB0872" w:rsidRDefault="004E3431">
          <w:pPr>
            <w:pStyle w:val="TOC2"/>
            <w:tabs>
              <w:tab w:val="right" w:leader="dot" w:pos="9895"/>
            </w:tabs>
            <w:rPr>
              <w:rFonts w:asciiTheme="minorHAnsi" w:eastAsiaTheme="minorEastAsia" w:cstheme="minorBidi"/>
              <w:noProof/>
              <w:color w:val="auto"/>
              <w:sz w:val="22"/>
              <w:lang w:eastAsia="en-GB"/>
            </w:rPr>
          </w:pPr>
          <w:hyperlink w:anchor="_Toc69122012" w:history="1">
            <w:r w:rsidR="00BB0872" w:rsidRPr="000B1805">
              <w:rPr>
                <w:rStyle w:val="Hyperlink"/>
                <w:noProof/>
              </w:rPr>
              <w:t>ANNEX A</w:t>
            </w:r>
            <w:r w:rsidR="00BB0872">
              <w:rPr>
                <w:noProof/>
                <w:webHidden/>
              </w:rPr>
              <w:tab/>
            </w:r>
            <w:r w:rsidR="00BB0872">
              <w:rPr>
                <w:noProof/>
                <w:webHidden/>
              </w:rPr>
              <w:fldChar w:fldCharType="begin"/>
            </w:r>
            <w:r w:rsidR="00BB0872">
              <w:rPr>
                <w:noProof/>
                <w:webHidden/>
              </w:rPr>
              <w:instrText xml:space="preserve"> PAGEREF _Toc69122012 \h </w:instrText>
            </w:r>
            <w:r w:rsidR="00BB0872">
              <w:rPr>
                <w:noProof/>
                <w:webHidden/>
              </w:rPr>
            </w:r>
            <w:r w:rsidR="00BB0872">
              <w:rPr>
                <w:noProof/>
                <w:webHidden/>
              </w:rPr>
              <w:fldChar w:fldCharType="separate"/>
            </w:r>
            <w:r w:rsidR="00BB0872">
              <w:rPr>
                <w:noProof/>
                <w:webHidden/>
              </w:rPr>
              <w:t>4</w:t>
            </w:r>
            <w:r w:rsidR="00BB0872">
              <w:rPr>
                <w:noProof/>
                <w:webHidden/>
              </w:rPr>
              <w:fldChar w:fldCharType="end"/>
            </w:r>
          </w:hyperlink>
        </w:p>
        <w:p w14:paraId="4EFA2DDD" w14:textId="77777777" w:rsidR="00BB0872" w:rsidRDefault="004E3431">
          <w:pPr>
            <w:pStyle w:val="TOC2"/>
            <w:tabs>
              <w:tab w:val="right" w:leader="dot" w:pos="9895"/>
            </w:tabs>
            <w:rPr>
              <w:rFonts w:asciiTheme="minorHAnsi" w:eastAsiaTheme="minorEastAsia" w:cstheme="minorBidi"/>
              <w:noProof/>
              <w:color w:val="auto"/>
              <w:sz w:val="22"/>
              <w:lang w:eastAsia="en-GB"/>
            </w:rPr>
          </w:pPr>
          <w:hyperlink w:anchor="_Toc69122013" w:history="1">
            <w:r w:rsidR="00BB0872" w:rsidRPr="000B1805">
              <w:rPr>
                <w:rStyle w:val="Hyperlink"/>
                <w:noProof/>
              </w:rPr>
              <w:t>DEFINITIONS</w:t>
            </w:r>
            <w:r w:rsidR="00BB0872">
              <w:rPr>
                <w:noProof/>
                <w:webHidden/>
              </w:rPr>
              <w:tab/>
            </w:r>
            <w:r w:rsidR="00BB0872">
              <w:rPr>
                <w:noProof/>
                <w:webHidden/>
              </w:rPr>
              <w:fldChar w:fldCharType="begin"/>
            </w:r>
            <w:r w:rsidR="00BB0872">
              <w:rPr>
                <w:noProof/>
                <w:webHidden/>
              </w:rPr>
              <w:instrText xml:space="preserve"> PAGEREF _Toc69122013 \h </w:instrText>
            </w:r>
            <w:r w:rsidR="00BB0872">
              <w:rPr>
                <w:noProof/>
                <w:webHidden/>
              </w:rPr>
            </w:r>
            <w:r w:rsidR="00BB0872">
              <w:rPr>
                <w:noProof/>
                <w:webHidden/>
              </w:rPr>
              <w:fldChar w:fldCharType="separate"/>
            </w:r>
            <w:r w:rsidR="00BB0872">
              <w:rPr>
                <w:noProof/>
                <w:webHidden/>
              </w:rPr>
              <w:t>4</w:t>
            </w:r>
            <w:r w:rsidR="00BB0872">
              <w:rPr>
                <w:noProof/>
                <w:webHidden/>
              </w:rPr>
              <w:fldChar w:fldCharType="end"/>
            </w:r>
          </w:hyperlink>
        </w:p>
        <w:p w14:paraId="6EBE638E" w14:textId="77777777" w:rsidR="005B628F" w:rsidRDefault="009323E3">
          <w:r>
            <w:fldChar w:fldCharType="end"/>
          </w:r>
        </w:p>
      </w:sdtContent>
    </w:sdt>
    <w:p w14:paraId="18FE2A7C" w14:textId="77777777" w:rsidR="005B628F" w:rsidRDefault="009323E3">
      <w:pPr>
        <w:pStyle w:val="Heading2"/>
        <w:numPr>
          <w:ilvl w:val="0"/>
          <w:numId w:val="6"/>
        </w:numPr>
        <w:ind w:left="600"/>
        <w:contextualSpacing w:val="0"/>
      </w:pPr>
      <w:bookmarkStart w:id="1" w:name="_Toc69122001"/>
      <w:r>
        <w:t>INTRODUCTION</w:t>
      </w:r>
      <w:bookmarkEnd w:id="1"/>
    </w:p>
    <w:p w14:paraId="69B0A01A" w14:textId="57D1F0D5" w:rsidR="005B628F" w:rsidDel="00B359C4" w:rsidRDefault="009323E3">
      <w:pPr>
        <w:numPr>
          <w:ilvl w:val="1"/>
          <w:numId w:val="6"/>
        </w:numPr>
        <w:ind w:left="900"/>
        <w:contextualSpacing w:val="0"/>
        <w:rPr>
          <w:del w:id="2" w:author="Author"/>
        </w:rPr>
      </w:pPr>
      <w:commentRangeStart w:id="3"/>
      <w:r>
        <w:t xml:space="preserve">This DCCKI Code of Connection </w:t>
      </w:r>
      <w:ins w:id="4" w:author="Author">
        <w:r w:rsidR="00C7254A">
          <w:t xml:space="preserve">and DCCKI Repository Code of Connection </w:t>
        </w:r>
      </w:ins>
      <w:del w:id="5" w:author="Author">
        <w:r w:rsidDel="00C7254A">
          <w:delText xml:space="preserve">SEC Subsidiary Document </w:delText>
        </w:r>
      </w:del>
      <w:r>
        <w:t xml:space="preserve">is </w:t>
      </w:r>
      <w:del w:id="6" w:author="Author">
        <w:r w:rsidDel="00C7254A">
          <w:delText xml:space="preserve">one of </w:delText>
        </w:r>
      </w:del>
      <w:r>
        <w:t xml:space="preserve">the </w:t>
      </w:r>
      <w:del w:id="7" w:author="Author">
        <w:r w:rsidDel="00C7254A">
          <w:delText>DCCKI SEC D</w:delText>
        </w:r>
      </w:del>
      <w:ins w:id="8" w:author="Author">
        <w:r w:rsidR="00C7254A">
          <w:t>d</w:t>
        </w:r>
      </w:ins>
      <w:r>
        <w:t>ocument</w:t>
      </w:r>
      <w:del w:id="9" w:author="Author">
        <w:r w:rsidDel="00C7254A">
          <w:delText>s</w:delText>
        </w:r>
      </w:del>
      <w:ins w:id="10" w:author="Author">
        <w:r w:rsidR="00C7254A">
          <w:t xml:space="preserve"> required by</w:t>
        </w:r>
      </w:ins>
      <w:del w:id="11" w:author="Author">
        <w:r w:rsidDel="00C7254A">
          <w:delText xml:space="preserve"> as set out in</w:delText>
        </w:r>
      </w:del>
      <w:r>
        <w:t xml:space="preserve"> Section L13.</w:t>
      </w:r>
      <w:ins w:id="12" w:author="Author">
        <w:r w:rsidR="00C7254A">
          <w:t>1</w:t>
        </w:r>
      </w:ins>
      <w:del w:id="13" w:author="Author">
        <w:r w:rsidDel="00C7254A">
          <w:delText>3</w:delText>
        </w:r>
      </w:del>
      <w:r>
        <w:t xml:space="preserve">4 </w:t>
      </w:r>
      <w:ins w:id="14" w:author="Author">
        <w:r w:rsidR="00C7254A">
          <w:t xml:space="preserve">and Section L13.28 </w:t>
        </w:r>
      </w:ins>
      <w:r>
        <w:t>of the Code</w:t>
      </w:r>
      <w:ins w:id="15" w:author="Author">
        <w:r w:rsidR="00C7254A">
          <w:t>.</w:t>
        </w:r>
      </w:ins>
      <w:del w:id="16" w:author="Author">
        <w:r w:rsidDel="00C7254A">
          <w:delText xml:space="preserve"> and its content is pursuant to Section L13.14 of the Code (DCCKI Code of Connection).</w:delText>
        </w:r>
      </w:del>
    </w:p>
    <w:p w14:paraId="37FAE31B" w14:textId="2CDCD6F8" w:rsidR="005B628F" w:rsidRDefault="009323E3" w:rsidP="00B359C4">
      <w:pPr>
        <w:numPr>
          <w:ilvl w:val="1"/>
          <w:numId w:val="6"/>
        </w:numPr>
        <w:ind w:left="900"/>
        <w:contextualSpacing w:val="0"/>
      </w:pPr>
      <w:del w:id="17" w:author="Author">
        <w:r w:rsidDel="00C7254A">
          <w:delText>Pursuant to Section L13.28 of the Code this document also comprises the DCCKI Repository Code of Connection, which sets out the way in which the Parties and RDPs may access the DCCKI Repository Interface.</w:delText>
        </w:r>
      </w:del>
      <w:commentRangeEnd w:id="3"/>
      <w:r w:rsidR="00C7254A">
        <w:rPr>
          <w:rStyle w:val="CommentReference"/>
        </w:rPr>
        <w:commentReference w:id="3"/>
      </w:r>
    </w:p>
    <w:p w14:paraId="2EE75E99" w14:textId="77777777" w:rsidR="005B628F" w:rsidRDefault="009323E3">
      <w:pPr>
        <w:pStyle w:val="Heading2"/>
        <w:numPr>
          <w:ilvl w:val="0"/>
          <w:numId w:val="6"/>
        </w:numPr>
        <w:ind w:left="600"/>
        <w:contextualSpacing w:val="0"/>
      </w:pPr>
      <w:bookmarkStart w:id="18" w:name="_Toc69122002"/>
      <w:r>
        <w:t>GENERAL OBLIGATIONS</w:t>
      </w:r>
      <w:bookmarkEnd w:id="18"/>
    </w:p>
    <w:p w14:paraId="7D24DA9C" w14:textId="77777777" w:rsidR="005B628F" w:rsidRDefault="009323E3">
      <w:pPr>
        <w:numPr>
          <w:ilvl w:val="1"/>
          <w:numId w:val="6"/>
        </w:numPr>
        <w:ind w:left="900"/>
        <w:contextualSpacing w:val="0"/>
      </w:pPr>
      <w:r>
        <w:t>Each DCCKI Authorised Subscriber may connect to the DCCKI Service Interface or the DCCKI Repository Interface only via a DCC Gateway Connection and for the purposes set out in the Code and this DCCKI Code of Connection.</w:t>
      </w:r>
    </w:p>
    <w:p w14:paraId="09E39A5F" w14:textId="680C2E7C" w:rsidR="005B628F" w:rsidRDefault="009323E3">
      <w:pPr>
        <w:numPr>
          <w:ilvl w:val="1"/>
          <w:numId w:val="6"/>
        </w:numPr>
        <w:ind w:left="900"/>
        <w:contextualSpacing w:val="0"/>
      </w:pPr>
      <w:r>
        <w:t xml:space="preserve">The DCC shall ensure that the any URL and IP address of the DCCKI Service Interface </w:t>
      </w:r>
      <w:del w:id="19" w:author="Author">
        <w:r w:rsidDel="00C7254A">
          <w:delText xml:space="preserve">shall </w:delText>
        </w:r>
      </w:del>
      <w:r>
        <w:t>remain</w:t>
      </w:r>
      <w:ins w:id="20" w:author="Author">
        <w:r w:rsidR="00C7254A">
          <w:t>s</w:t>
        </w:r>
      </w:ins>
      <w:r>
        <w:t xml:space="preserve"> constant.</w:t>
      </w:r>
    </w:p>
    <w:p w14:paraId="7BA5E030" w14:textId="26257415" w:rsidR="005B628F" w:rsidRDefault="009323E3">
      <w:pPr>
        <w:numPr>
          <w:ilvl w:val="1"/>
          <w:numId w:val="6"/>
        </w:numPr>
        <w:ind w:left="900"/>
        <w:contextualSpacing w:val="0"/>
      </w:pPr>
      <w:r>
        <w:t xml:space="preserve">The DCC shall ensure that the URL and the IP address of the DCCKI Repository Interface </w:t>
      </w:r>
      <w:del w:id="21" w:author="Author">
        <w:r w:rsidDel="00C7254A">
          <w:delText xml:space="preserve">shall </w:delText>
        </w:r>
      </w:del>
      <w:r>
        <w:t>remain</w:t>
      </w:r>
      <w:ins w:id="22" w:author="Author">
        <w:r w:rsidR="00C7254A">
          <w:t>s</w:t>
        </w:r>
      </w:ins>
      <w:r>
        <w:t xml:space="preserve"> constant.</w:t>
      </w:r>
    </w:p>
    <w:p w14:paraId="25967BB0" w14:textId="77777777" w:rsidR="005B628F" w:rsidRDefault="009323E3">
      <w:pPr>
        <w:pStyle w:val="Heading2"/>
        <w:numPr>
          <w:ilvl w:val="0"/>
          <w:numId w:val="6"/>
        </w:numPr>
        <w:ind w:left="600"/>
        <w:contextualSpacing w:val="0"/>
      </w:pPr>
      <w:bookmarkStart w:id="23" w:name="_Toc69122003"/>
      <w:r>
        <w:t>THE DCCKI INTERFACE CODE OF CONNECTION</w:t>
      </w:r>
      <w:bookmarkEnd w:id="23"/>
    </w:p>
    <w:p w14:paraId="1913D84C" w14:textId="77777777" w:rsidR="005B628F" w:rsidRDefault="009323E3">
      <w:pPr>
        <w:pStyle w:val="Heading3"/>
        <w:ind w:left="300"/>
      </w:pPr>
      <w:bookmarkStart w:id="24" w:name="_Toc69122004"/>
      <w:r>
        <w:t>Connection Mechanism</w:t>
      </w:r>
      <w:bookmarkEnd w:id="24"/>
    </w:p>
    <w:p w14:paraId="295D886B" w14:textId="77777777" w:rsidR="005B628F" w:rsidRDefault="009323E3">
      <w:pPr>
        <w:numPr>
          <w:ilvl w:val="1"/>
          <w:numId w:val="6"/>
        </w:numPr>
        <w:ind w:left="900"/>
        <w:contextualSpacing w:val="0"/>
      </w:pPr>
      <w:r>
        <w:t>Parties that are DCCKI Eligible Subscribers in relation to Personnel Authentication Certificates may connect to the DCCKI Service Interface in accordance with the DCCKI Interface Design Specification.</w:t>
      </w:r>
    </w:p>
    <w:p w14:paraId="04473C2E" w14:textId="77777777" w:rsidR="005B628F" w:rsidRDefault="009323E3">
      <w:pPr>
        <w:numPr>
          <w:ilvl w:val="1"/>
          <w:numId w:val="6"/>
        </w:numPr>
        <w:ind w:left="900"/>
        <w:contextualSpacing w:val="0"/>
      </w:pPr>
      <w:r>
        <w:t>Access to the DCCKI Service Interface for such Parties shall be via the Personnel Credentials Interface and shall be in accordance with the Self Service Interface Code of Connection.</w:t>
      </w:r>
    </w:p>
    <w:p w14:paraId="3BDC52E1" w14:textId="77777777" w:rsidR="005B628F" w:rsidRDefault="009323E3">
      <w:pPr>
        <w:numPr>
          <w:ilvl w:val="1"/>
          <w:numId w:val="6"/>
        </w:numPr>
        <w:ind w:left="900"/>
        <w:contextualSpacing w:val="0"/>
      </w:pPr>
      <w:r>
        <w:t>The Party shall use a Supported Web Browser to access the DCCKI Service Interface.</w:t>
      </w:r>
    </w:p>
    <w:p w14:paraId="0E6454FD" w14:textId="77777777" w:rsidR="005B628F" w:rsidRDefault="009323E3">
      <w:pPr>
        <w:numPr>
          <w:ilvl w:val="1"/>
          <w:numId w:val="6"/>
        </w:numPr>
        <w:ind w:left="900"/>
        <w:contextualSpacing w:val="0"/>
      </w:pPr>
      <w:r>
        <w:t>DCC shall provide Parties</w:t>
      </w:r>
      <w:r>
        <w:t>’</w:t>
      </w:r>
      <w:r>
        <w:t xml:space="preserve"> DCCKI AROs with the required URL to allow User Personnel within their organisations to access the DCCKI Service Interface via the Personnel Credentials Interface.</w:t>
      </w:r>
    </w:p>
    <w:p w14:paraId="3A1D19D2" w14:textId="77777777" w:rsidR="005B628F" w:rsidRDefault="009323E3">
      <w:pPr>
        <w:pStyle w:val="Heading3"/>
        <w:ind w:left="300"/>
      </w:pPr>
      <w:bookmarkStart w:id="25" w:name="_Toc69122005"/>
      <w:r>
        <w:lastRenderedPageBreak/>
        <w:t>Management of Smart Card Tokens</w:t>
      </w:r>
      <w:bookmarkEnd w:id="25"/>
    </w:p>
    <w:p w14:paraId="097451B4" w14:textId="77777777" w:rsidR="005B628F" w:rsidRDefault="009323E3">
      <w:pPr>
        <w:numPr>
          <w:ilvl w:val="1"/>
          <w:numId w:val="6"/>
        </w:numPr>
        <w:ind w:left="900"/>
        <w:contextualSpacing w:val="0"/>
      </w:pPr>
      <w:r>
        <w:t>Parties shall physically protect the Smart Card Token from unauthorised access and shall ensure the Smart Card Token is only used for the purpose for which it is intended.</w:t>
      </w:r>
    </w:p>
    <w:p w14:paraId="4E6F13A6" w14:textId="77777777" w:rsidR="005B628F" w:rsidRDefault="009323E3">
      <w:pPr>
        <w:numPr>
          <w:ilvl w:val="1"/>
          <w:numId w:val="6"/>
        </w:numPr>
        <w:ind w:left="900"/>
        <w:contextualSpacing w:val="0"/>
      </w:pPr>
      <w:r>
        <w:t>In the event that an Administration User loses a Smart Card Token, that Administration User shall notify a DCCKI ARO for the DCCKI Subscriber. That DCCKI Subscriber shall ensure that the notified DCCKI ARO notifies the Service Desk.</w:t>
      </w:r>
    </w:p>
    <w:p w14:paraId="1651960F" w14:textId="77777777" w:rsidR="005B628F" w:rsidRDefault="009323E3">
      <w:pPr>
        <w:numPr>
          <w:ilvl w:val="1"/>
          <w:numId w:val="6"/>
        </w:numPr>
        <w:ind w:left="900"/>
        <w:contextualSpacing w:val="0"/>
      </w:pPr>
      <w:r>
        <w:t>DCC shall provide a replacement Smart Card Token where it receives a reasonable request for such replacement from a DCCKI ARO.</w:t>
      </w:r>
    </w:p>
    <w:p w14:paraId="52F66D41" w14:textId="77777777" w:rsidR="005B628F" w:rsidRDefault="009323E3">
      <w:pPr>
        <w:numPr>
          <w:ilvl w:val="1"/>
          <w:numId w:val="6"/>
        </w:numPr>
        <w:ind w:left="900"/>
        <w:contextualSpacing w:val="0"/>
      </w:pPr>
      <w:r>
        <w:t>Where a Smart Card Token is no longer required, DCCKI Subscribers shall destroy that Smart Card Token beyond use and may subsequently discard it. DCCKI Subscribers shall notify the DCC of any such destruction.</w:t>
      </w:r>
    </w:p>
    <w:p w14:paraId="52CA2C1B" w14:textId="77777777" w:rsidR="005B628F" w:rsidRDefault="009323E3">
      <w:pPr>
        <w:numPr>
          <w:ilvl w:val="1"/>
          <w:numId w:val="6"/>
        </w:numPr>
        <w:ind w:left="900"/>
        <w:contextualSpacing w:val="0"/>
      </w:pPr>
      <w:r>
        <w:t>Where an Administration User no longer requires access to the Self Service Interface, the DCCKI ARO shall raise an Incident in accordance with the Incident Management Policy in order to request retirement of the Self Service Interface account for that Administration User. The DCC shall ensure that this results in the revocation of the Personnel Authentication Certificate previously Issued to that Administration User.</w:t>
      </w:r>
    </w:p>
    <w:p w14:paraId="310AEB51" w14:textId="77777777" w:rsidR="005B628F" w:rsidRDefault="009323E3">
      <w:pPr>
        <w:pStyle w:val="Heading3"/>
        <w:ind w:left="300"/>
      </w:pPr>
      <w:bookmarkStart w:id="26" w:name="_Toc69122006"/>
      <w:r>
        <w:t>Interface Usage</w:t>
      </w:r>
      <w:bookmarkEnd w:id="26"/>
    </w:p>
    <w:p w14:paraId="0AF23E4C" w14:textId="77777777" w:rsidR="005B628F" w:rsidRDefault="009323E3">
      <w:pPr>
        <w:pStyle w:val="Heading4"/>
        <w:ind w:left="300"/>
      </w:pPr>
      <w:bookmarkStart w:id="27" w:name="_Toc69122007"/>
      <w:r>
        <w:t>Administration Users</w:t>
      </w:r>
      <w:bookmarkEnd w:id="27"/>
    </w:p>
    <w:p w14:paraId="0A4CA21C" w14:textId="05E30068" w:rsidR="005B628F" w:rsidRDefault="009323E3">
      <w:pPr>
        <w:numPr>
          <w:ilvl w:val="1"/>
          <w:numId w:val="6"/>
        </w:numPr>
        <w:ind w:left="900"/>
        <w:contextualSpacing w:val="0"/>
      </w:pPr>
      <w:r>
        <w:t>Administration Users shall utilise the Personnel Credentials Interface to access the DCCKI Service Interface for the purpose of obtaining a Personnel Authentication Certificate using the username and single use password provided by the DCCKI Registration Authority in accordance with the DCCKI RAPP</w:t>
      </w:r>
      <w:del w:id="28" w:author="Author">
        <w:r w:rsidDel="00C7254A">
          <w:delText>;</w:delText>
        </w:r>
      </w:del>
      <w:r>
        <w:t xml:space="preserve"> and in accordance with the Self Service Interface Code of Connection.</w:t>
      </w:r>
    </w:p>
    <w:p w14:paraId="38F3BE00" w14:textId="77777777" w:rsidR="005B628F" w:rsidRDefault="009323E3">
      <w:pPr>
        <w:pStyle w:val="Heading4"/>
        <w:ind w:left="300"/>
      </w:pPr>
      <w:bookmarkStart w:id="29" w:name="_Toc69122008"/>
      <w:r>
        <w:t>User Personnel other than Administration Users</w:t>
      </w:r>
      <w:bookmarkEnd w:id="29"/>
    </w:p>
    <w:p w14:paraId="79CCD7D2" w14:textId="77777777" w:rsidR="005B628F" w:rsidRDefault="009323E3">
      <w:pPr>
        <w:numPr>
          <w:ilvl w:val="1"/>
          <w:numId w:val="6"/>
        </w:numPr>
        <w:ind w:left="900"/>
        <w:contextualSpacing w:val="0"/>
      </w:pPr>
      <w:r>
        <w:t>User Personnel who have accounts created for them by Administration Users shall utilise the Personnel Credentials Interface to access the DCCKI Service Interface for the purpose of obtaining a Personnel Authentication Certificate using the username and single use password provided by an Administration User in accordance with the DCCKI RAPP, and in accordance with the Self Service Interface Code of Connection.</w:t>
      </w:r>
    </w:p>
    <w:p w14:paraId="42807A9E" w14:textId="77777777" w:rsidR="005B628F" w:rsidRDefault="009323E3">
      <w:pPr>
        <w:pStyle w:val="Heading3"/>
        <w:ind w:left="300"/>
      </w:pPr>
      <w:bookmarkStart w:id="30" w:name="_Toc69122009"/>
      <w:r>
        <w:t>Use of a DCCKI Infrastructure Certificate on a shared DCC Gateway Connection</w:t>
      </w:r>
      <w:bookmarkEnd w:id="30"/>
    </w:p>
    <w:p w14:paraId="55ECC575" w14:textId="77777777" w:rsidR="005B628F" w:rsidRDefault="009323E3">
      <w:pPr>
        <w:numPr>
          <w:ilvl w:val="1"/>
          <w:numId w:val="6"/>
        </w:numPr>
        <w:ind w:left="900"/>
        <w:contextualSpacing w:val="0"/>
      </w:pPr>
      <w:r>
        <w:t>DCCKI Subscribers shall notify the DCC, via the means set out on the DCC Website, of each other Party or RDP that is entitled to share (or no longer entitled to share) use of a TLS connection established using a DCCKI Infrastructure Certificate that has been Issued to that DCCKI Subscriber.</w:t>
      </w:r>
    </w:p>
    <w:p w14:paraId="775FECF9" w14:textId="77777777" w:rsidR="005B628F" w:rsidRDefault="009323E3">
      <w:pPr>
        <w:numPr>
          <w:ilvl w:val="1"/>
          <w:numId w:val="6"/>
        </w:numPr>
        <w:ind w:left="900"/>
        <w:contextualSpacing w:val="0"/>
      </w:pPr>
      <w:r>
        <w:t>The DCC shall restrict access to the relevant DCC Interfaces, as documented in the appropriate interface specification, to DCCKI Subscribers and Parties or RDPs who have been notified to the DCC as having the entitlement to use a TLS connection established using a DCCKI Infrastructure Certificate Issued to a DCCKI Subscriber.</w:t>
      </w:r>
    </w:p>
    <w:p w14:paraId="3612F3A2" w14:textId="77777777" w:rsidR="005B628F" w:rsidRDefault="009323E3">
      <w:pPr>
        <w:pStyle w:val="Heading2"/>
        <w:numPr>
          <w:ilvl w:val="0"/>
          <w:numId w:val="6"/>
        </w:numPr>
        <w:ind w:left="600"/>
        <w:contextualSpacing w:val="0"/>
      </w:pPr>
      <w:bookmarkStart w:id="31" w:name="_Toc69122010"/>
      <w:r>
        <w:t>THE DCCKI REPOSITORY INTERFACE CODE OF CONNECTION</w:t>
      </w:r>
      <w:bookmarkEnd w:id="31"/>
    </w:p>
    <w:p w14:paraId="10196C57" w14:textId="77777777" w:rsidR="005B628F" w:rsidRDefault="009323E3">
      <w:pPr>
        <w:pStyle w:val="Heading3"/>
        <w:ind w:left="300"/>
      </w:pPr>
      <w:bookmarkStart w:id="32" w:name="_Toc69122011"/>
      <w:r>
        <w:t>Connection Mechanism</w:t>
      </w:r>
      <w:bookmarkEnd w:id="32"/>
    </w:p>
    <w:p w14:paraId="3A5DFAF5" w14:textId="77777777" w:rsidR="005B628F" w:rsidRDefault="009323E3">
      <w:pPr>
        <w:numPr>
          <w:ilvl w:val="1"/>
          <w:numId w:val="6"/>
        </w:numPr>
        <w:ind w:left="900"/>
        <w:contextualSpacing w:val="0"/>
      </w:pPr>
      <w:r>
        <w:t>Each Party and RDP may connect to the DCCKI Repository Interface in accordance with the DCCKI Repository Interface Design Specification.</w:t>
      </w:r>
    </w:p>
    <w:p w14:paraId="42714911" w14:textId="77777777" w:rsidR="005B628F" w:rsidRDefault="009323E3">
      <w:pPr>
        <w:numPr>
          <w:ilvl w:val="1"/>
          <w:numId w:val="6"/>
        </w:numPr>
        <w:ind w:left="900"/>
        <w:contextualSpacing w:val="0"/>
      </w:pPr>
      <w:r>
        <w:t>Parties and RDPs shall use a Supported Web Browser to access the DCCKI Repository Interface.</w:t>
      </w:r>
    </w:p>
    <w:p w14:paraId="0F0CF6A2" w14:textId="77777777" w:rsidR="005B628F" w:rsidRDefault="009323E3">
      <w:pPr>
        <w:numPr>
          <w:ilvl w:val="1"/>
          <w:numId w:val="6"/>
        </w:numPr>
        <w:ind w:left="900"/>
        <w:contextualSpacing w:val="0"/>
      </w:pPr>
      <w:r>
        <w:lastRenderedPageBreak/>
        <w:t>The DCC shall provide the URL and IP address for the DCCKI Repository Interface to the DCCKI ARO of each DCCKI Authorised Subscriber.</w:t>
      </w:r>
    </w:p>
    <w:p w14:paraId="7F5E5613" w14:textId="77777777" w:rsidR="005B628F" w:rsidRDefault="009323E3">
      <w:pPr>
        <w:pStyle w:val="Heading2"/>
      </w:pPr>
      <w:bookmarkStart w:id="33" w:name="_Toc69122012"/>
      <w:r>
        <w:t>ANNEX A</w:t>
      </w:r>
      <w:bookmarkEnd w:id="33"/>
    </w:p>
    <w:p w14:paraId="61192411" w14:textId="77777777" w:rsidR="005B628F" w:rsidRDefault="009323E3">
      <w:pPr>
        <w:pStyle w:val="Heading2"/>
      </w:pPr>
      <w:bookmarkStart w:id="34" w:name="_Toc69122013"/>
      <w:r>
        <w:t>DEFINITIONS</w:t>
      </w:r>
      <w:bookmarkEnd w:id="34"/>
    </w:p>
    <w:p w14:paraId="1C89821C" w14:textId="77777777" w:rsidR="005B628F" w:rsidRDefault="009323E3">
      <w:pPr>
        <w:contextualSpacing w:val="0"/>
      </w:pPr>
      <w:r>
        <w:t>In this document, except where the context otherwise requires:</w:t>
      </w:r>
    </w:p>
    <w:p w14:paraId="62512F28" w14:textId="709340CA" w:rsidR="005B628F" w:rsidRDefault="009323E3">
      <w:pPr>
        <w:numPr>
          <w:ilvl w:val="0"/>
          <w:numId w:val="4"/>
        </w:numPr>
        <w:ind w:left="900"/>
        <w:contextualSpacing w:val="0"/>
      </w:pPr>
      <w:r>
        <w:t xml:space="preserve">expressions defined in </w:t>
      </w:r>
      <w:ins w:id="35" w:author="Author">
        <w:r w:rsidR="00C7254A">
          <w:t>S</w:t>
        </w:r>
      </w:ins>
      <w:del w:id="36" w:author="Author">
        <w:r w:rsidDel="00C7254A">
          <w:delText>s</w:delText>
        </w:r>
      </w:del>
      <w:r>
        <w:t>ection A of the Code (Definitions and Interpretation) have the same meaning as is set out in that section; and</w:t>
      </w:r>
    </w:p>
    <w:p w14:paraId="5F8AFA34" w14:textId="7E86537F" w:rsidR="005B628F" w:rsidRDefault="009323E3">
      <w:pPr>
        <w:numPr>
          <w:ilvl w:val="0"/>
          <w:numId w:val="5"/>
        </w:numPr>
        <w:ind w:left="900"/>
        <w:contextualSpacing w:val="0"/>
      </w:pPr>
      <w:r>
        <w:t xml:space="preserve">any expressions not defined here or in </w:t>
      </w:r>
      <w:ins w:id="37" w:author="Author">
        <w:r w:rsidR="00C7254A">
          <w:t>S</w:t>
        </w:r>
      </w:ins>
      <w:del w:id="38" w:author="Author">
        <w:r w:rsidDel="00C7254A">
          <w:delText>s</w:delText>
        </w:r>
      </w:del>
      <w:r>
        <w:t xml:space="preserve">ection A of the Code have the meaning given to them in the DCCKI Certificate Policy, the </w:t>
      </w:r>
      <w:commentRangeStart w:id="39"/>
      <w:r>
        <w:t>DCCKI Registration Authority Policies and Procedure</w:t>
      </w:r>
      <w:ins w:id="40" w:author="Author">
        <w:r w:rsidR="00C7254A">
          <w:t>s</w:t>
        </w:r>
      </w:ins>
      <w:r>
        <w:t xml:space="preserve"> or the Self Service</w:t>
      </w:r>
      <w:ins w:id="41" w:author="Author">
        <w:r w:rsidR="00C7254A">
          <w:t xml:space="preserve"> Access Control </w:t>
        </w:r>
      </w:ins>
      <w:del w:id="42" w:author="Author">
        <w:r w:rsidDel="00C7254A">
          <w:delText xml:space="preserve"> </w:delText>
        </w:r>
      </w:del>
      <w:r>
        <w:t>Interface Specification.</w:t>
      </w:r>
      <w:commentRangeEnd w:id="39"/>
      <w:r w:rsidR="00C7254A">
        <w:rPr>
          <w:rStyle w:val="CommentReference"/>
        </w:rPr>
        <w:commentReference w:id="39"/>
      </w:r>
    </w:p>
    <w:tbl>
      <w:tblPr>
        <w:tblStyle w:val="CMTabletable--borders"/>
        <w:tblW w:w="9605" w:type="dxa"/>
        <w:tblInd w:w="343" w:type="dxa"/>
        <w:tblLook w:val="04A0" w:firstRow="1" w:lastRow="0" w:firstColumn="1" w:lastColumn="0" w:noHBand="0" w:noVBand="1"/>
      </w:tblPr>
      <w:tblGrid>
        <w:gridCol w:w="3169"/>
        <w:gridCol w:w="6436"/>
      </w:tblGrid>
      <w:tr w:rsidR="005B628F" w14:paraId="3C1914AE" w14:textId="77777777">
        <w:tc>
          <w:tcPr>
            <w:tcW w:w="3169" w:type="dxa"/>
          </w:tcPr>
          <w:p w14:paraId="71AD9393" w14:textId="77777777" w:rsidR="005B628F" w:rsidRDefault="009323E3">
            <w:pPr>
              <w:spacing w:before="60" w:after="60"/>
              <w:contextualSpacing w:val="0"/>
            </w:pPr>
            <w:r>
              <w:rPr>
                <w:b/>
              </w:rPr>
              <w:t>Smart Card Token</w:t>
            </w:r>
          </w:p>
        </w:tc>
        <w:tc>
          <w:tcPr>
            <w:tcW w:w="6435" w:type="dxa"/>
          </w:tcPr>
          <w:p w14:paraId="2B0363D1" w14:textId="77777777" w:rsidR="005B628F" w:rsidRDefault="009323E3">
            <w:pPr>
              <w:spacing w:before="60" w:after="60"/>
              <w:contextualSpacing w:val="0"/>
            </w:pPr>
            <w:r>
              <w:t>a physical security device used to assist authentication of User Personnel</w:t>
            </w:r>
          </w:p>
        </w:tc>
      </w:tr>
    </w:tbl>
    <w:p w14:paraId="293B2331" w14:textId="77777777" w:rsidR="005B628F" w:rsidRDefault="005B628F">
      <w:pPr>
        <w:ind w:left="300"/>
      </w:pPr>
    </w:p>
    <w:tbl>
      <w:tblPr>
        <w:tblStyle w:val="CMTabletable--borders"/>
        <w:tblW w:w="9605" w:type="dxa"/>
        <w:tblInd w:w="343" w:type="dxa"/>
        <w:tblLook w:val="04A0" w:firstRow="1" w:lastRow="0" w:firstColumn="1" w:lastColumn="0" w:noHBand="0" w:noVBand="1"/>
      </w:tblPr>
      <w:tblGrid>
        <w:gridCol w:w="3169"/>
        <w:gridCol w:w="6436"/>
      </w:tblGrid>
      <w:tr w:rsidR="005B628F" w14:paraId="0A386359" w14:textId="77777777">
        <w:tc>
          <w:tcPr>
            <w:tcW w:w="3169" w:type="dxa"/>
          </w:tcPr>
          <w:p w14:paraId="5CC1C951" w14:textId="77777777" w:rsidR="005B628F" w:rsidRDefault="009323E3">
            <w:pPr>
              <w:spacing w:before="60" w:after="60"/>
              <w:contextualSpacing w:val="0"/>
            </w:pPr>
            <w:r>
              <w:rPr>
                <w:b/>
              </w:rPr>
              <w:t>Supported Web Browser</w:t>
            </w:r>
          </w:p>
        </w:tc>
        <w:tc>
          <w:tcPr>
            <w:tcW w:w="6435" w:type="dxa"/>
          </w:tcPr>
          <w:p w14:paraId="11552350" w14:textId="77777777" w:rsidR="005B628F" w:rsidRDefault="009323E3">
            <w:pPr>
              <w:spacing w:before="60" w:after="60"/>
              <w:contextualSpacing w:val="0"/>
            </w:pPr>
            <w:r>
              <w:t>a web browser version that the DCC supports for use with the Self-Service Interface as listed, and as updated from time to time, in the browser policy section of the DCC Website</w:t>
            </w:r>
          </w:p>
        </w:tc>
      </w:tr>
    </w:tbl>
    <w:p w14:paraId="3047F20C" w14:textId="77777777" w:rsidR="009323E3" w:rsidRDefault="009323E3"/>
    <w:sectPr w:rsidR="009323E3">
      <w:headerReference w:type="default" r:id="rId10"/>
      <w:footerReference w:type="default" r:id="rId11"/>
      <w:pgSz w:w="11907" w:h="16839" w:code="9"/>
      <w:pgMar w:top="1135" w:right="851" w:bottom="1135" w:left="1151"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Author" w:initials="A">
    <w:p w14:paraId="1BA35E22" w14:textId="7427D6F8" w:rsidR="00C7254A" w:rsidRDefault="00C7254A">
      <w:pPr>
        <w:pStyle w:val="CommentText"/>
      </w:pPr>
      <w:r>
        <w:rPr>
          <w:rStyle w:val="CommentReference"/>
        </w:rPr>
        <w:annotationRef/>
      </w:r>
      <w:r>
        <w:t>To be incremented</w:t>
      </w:r>
    </w:p>
  </w:comment>
  <w:comment w:id="3" w:author="Author" w:initials="A">
    <w:p w14:paraId="50583598" w14:textId="77777777" w:rsidR="00C7254A" w:rsidRDefault="00C7254A" w:rsidP="00C7254A">
      <w:pPr>
        <w:pStyle w:val="CommentText"/>
      </w:pPr>
      <w:r>
        <w:rPr>
          <w:rStyle w:val="CommentReference"/>
        </w:rPr>
        <w:annotationRef/>
      </w:r>
      <w:r>
        <w:t>Typographical correction</w:t>
      </w:r>
    </w:p>
    <w:p w14:paraId="233B79E5" w14:textId="630CD698" w:rsidR="00C7254A" w:rsidRDefault="00C7254A" w:rsidP="00C7254A">
      <w:pPr>
        <w:pStyle w:val="CommentText"/>
      </w:pPr>
      <w:r>
        <w:t xml:space="preserve">Align wording to other SEC </w:t>
      </w:r>
      <w:proofErr w:type="gramStart"/>
      <w:r>
        <w:t>documents</w:t>
      </w:r>
      <w:proofErr w:type="gramEnd"/>
    </w:p>
  </w:comment>
  <w:comment w:id="39" w:author="Author" w:initials="A">
    <w:p w14:paraId="033FEBF1" w14:textId="77777777" w:rsidR="00C7254A" w:rsidRDefault="00C7254A">
      <w:pPr>
        <w:pStyle w:val="CommentText"/>
      </w:pPr>
      <w:r>
        <w:rPr>
          <w:rStyle w:val="CommentReference"/>
        </w:rPr>
        <w:annotationRef/>
      </w:r>
      <w:r>
        <w:t>Typographical correction</w:t>
      </w:r>
    </w:p>
    <w:p w14:paraId="023E3437" w14:textId="4CF8F275" w:rsidR="00C7254A" w:rsidRDefault="00C7254A">
      <w:pPr>
        <w:pStyle w:val="CommentText"/>
      </w:pPr>
      <w:r>
        <w:t xml:space="preserve">Alignment to defined terms and actual SEC document </w:t>
      </w:r>
      <w:proofErr w:type="gramStart"/>
      <w:r>
        <w:t>names</w:t>
      </w:r>
      <w:proofErr w:type="gramEnd"/>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BA35E22" w15:done="0"/>
  <w15:commentEx w15:paraId="233B79E5" w15:done="0"/>
  <w15:commentEx w15:paraId="023E343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BA35E22" w16cid:durableId="241EEB18"/>
  <w16cid:commentId w16cid:paraId="233B79E5" w16cid:durableId="241EEC59"/>
  <w16cid:commentId w16cid:paraId="023E3437" w16cid:durableId="241EED9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D30C9A" w14:textId="77777777" w:rsidR="004E3431" w:rsidRDefault="004E3431">
      <w:pPr>
        <w:spacing w:before="0" w:after="0" w:line="240" w:lineRule="auto"/>
      </w:pPr>
      <w:r>
        <w:separator/>
      </w:r>
    </w:p>
  </w:endnote>
  <w:endnote w:type="continuationSeparator" w:id="0">
    <w:p w14:paraId="1CD122E0" w14:textId="77777777" w:rsidR="004E3431" w:rsidRDefault="004E3431">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Expert Sans">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28AC4" w14:textId="77777777" w:rsidR="005B628F" w:rsidRDefault="005B628F">
    <w:pPr>
      <w:spacing w:after="0"/>
    </w:pPr>
  </w:p>
  <w:p w14:paraId="2AA2665C" w14:textId="77777777" w:rsidR="005B628F" w:rsidRDefault="009323E3">
    <w:pPr>
      <w:pStyle w:val="Footer"/>
      <w:jc w:val="right"/>
    </w:pPr>
    <w:r>
      <w:fldChar w:fldCharType="begin"/>
    </w:r>
    <w:r>
      <w:instrText xml:space="preserve"> PAGE \* MERGEFORMAT </w:instrText>
    </w:r>
    <w:r>
      <w:fldChar w:fldCharType="separate"/>
    </w:r>
    <w:r w:rsidR="00BB0872">
      <w:rPr>
        <w:noProof/>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3A9C8E" w14:textId="77777777" w:rsidR="004E3431" w:rsidRDefault="004E3431">
      <w:pPr>
        <w:spacing w:before="0" w:after="0" w:line="240" w:lineRule="auto"/>
      </w:pPr>
      <w:r>
        <w:separator/>
      </w:r>
    </w:p>
  </w:footnote>
  <w:footnote w:type="continuationSeparator" w:id="0">
    <w:p w14:paraId="3D264E7F" w14:textId="77777777" w:rsidR="004E3431" w:rsidRDefault="004E3431">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C24819" w14:textId="77777777" w:rsidR="005B628F" w:rsidRDefault="009323E3">
    <w:pPr>
      <w:spacing w:before="0"/>
      <w:jc w:val="right"/>
    </w:pPr>
    <w:r>
      <w:t xml:space="preserve">SEC </w:t>
    </w:r>
    <w:r>
      <w:t>–</w:t>
    </w:r>
    <w:r>
      <w:t xml:space="preserve"> Appendix V</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892FB7"/>
    <w:multiLevelType w:val="hybridMultilevel"/>
    <w:tmpl w:val="5A4EB96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1B233B1F"/>
    <w:multiLevelType w:val="multilevel"/>
    <w:tmpl w:val="8A8E033C"/>
    <w:lvl w:ilvl="0">
      <w:start w:val="1"/>
      <w:numFmt w:val="bullet"/>
      <w:lvlText w:val="•"/>
      <w:lvlJc w:val="left"/>
      <w:pPr>
        <w:spacing w:before="240" w:after="240" w:line="264" w:lineRule="auto"/>
        <w:ind w:hanging="300"/>
        <w:contextualSpacing/>
        <w:jc w:val="left"/>
      </w:pPr>
    </w:lvl>
    <w:lvl w:ilvl="1">
      <w:start w:val="1"/>
      <w:numFmt w:val="bullet"/>
      <w:lvlText w:val="•"/>
      <w:lvlJc w:val="left"/>
      <w:pPr>
        <w:spacing w:before="240" w:after="240" w:line="264" w:lineRule="auto"/>
        <w:ind w:hanging="300"/>
        <w:contextualSpacing/>
        <w:jc w:val="left"/>
      </w:pPr>
    </w:lvl>
    <w:lvl w:ilvl="2">
      <w:start w:val="1"/>
      <w:numFmt w:val="bullet"/>
      <w:lvlText w:val="•"/>
      <w:lvlJc w:val="left"/>
      <w:pPr>
        <w:spacing w:before="240" w:after="240" w:line="264" w:lineRule="auto"/>
        <w:ind w:hanging="300"/>
        <w:contextualSpacing/>
        <w:jc w:val="left"/>
      </w:pPr>
    </w:lvl>
    <w:lvl w:ilvl="3">
      <w:start w:val="1"/>
      <w:numFmt w:val="bullet"/>
      <w:lvlText w:val="•"/>
      <w:lvlJc w:val="left"/>
      <w:pPr>
        <w:spacing w:before="240" w:after="240" w:line="264" w:lineRule="auto"/>
        <w:ind w:hanging="300"/>
        <w:contextualSpacing/>
        <w:jc w:val="left"/>
      </w:pPr>
    </w:lvl>
    <w:lvl w:ilvl="4">
      <w:start w:val="1"/>
      <w:numFmt w:val="bullet"/>
      <w:lvlText w:val="•"/>
      <w:lvlJc w:val="left"/>
      <w:pPr>
        <w:spacing w:before="240" w:after="240" w:line="264" w:lineRule="auto"/>
        <w:ind w:hanging="300"/>
        <w:contextualSpacing/>
        <w:jc w:val="left"/>
      </w:pPr>
    </w:lvl>
    <w:lvl w:ilvl="5">
      <w:start w:val="1"/>
      <w:numFmt w:val="bullet"/>
      <w:lvlText w:val="•"/>
      <w:lvlJc w:val="left"/>
      <w:pPr>
        <w:spacing w:before="240" w:after="240" w:line="264" w:lineRule="auto"/>
        <w:ind w:hanging="300"/>
        <w:contextualSpacing/>
        <w:jc w:val="left"/>
      </w:pPr>
    </w:lvl>
    <w:lvl w:ilvl="6">
      <w:start w:val="1"/>
      <w:numFmt w:val="bullet"/>
      <w:lvlText w:val="•"/>
      <w:lvlJc w:val="left"/>
      <w:pPr>
        <w:spacing w:before="240" w:after="240" w:line="264" w:lineRule="auto"/>
        <w:ind w:hanging="300"/>
        <w:contextualSpacing/>
        <w:jc w:val="left"/>
      </w:pPr>
    </w:lvl>
    <w:lvl w:ilvl="7">
      <w:start w:val="1"/>
      <w:numFmt w:val="bullet"/>
      <w:lvlText w:val="•"/>
      <w:lvlJc w:val="left"/>
      <w:pPr>
        <w:spacing w:before="240" w:after="240" w:line="264" w:lineRule="auto"/>
        <w:ind w:hanging="300"/>
        <w:contextualSpacing/>
        <w:jc w:val="left"/>
      </w:pPr>
    </w:lvl>
    <w:lvl w:ilvl="8">
      <w:start w:val="1"/>
      <w:numFmt w:val="bullet"/>
      <w:lvlText w:val="•"/>
      <w:lvlJc w:val="left"/>
      <w:pPr>
        <w:spacing w:before="240" w:after="240" w:line="264" w:lineRule="auto"/>
        <w:ind w:hanging="300"/>
        <w:contextualSpacing/>
        <w:jc w:val="left"/>
      </w:pPr>
    </w:lvl>
  </w:abstractNum>
  <w:abstractNum w:abstractNumId="2" w15:restartNumberingAfterBreak="0">
    <w:nsid w:val="32F1127D"/>
    <w:multiLevelType w:val="multilevel"/>
    <w:tmpl w:val="03B48428"/>
    <w:lvl w:ilvl="0">
      <w:start w:val="1"/>
      <w:numFmt w:val="bullet"/>
      <w:lvlText w:val="•"/>
      <w:lvlJc w:val="left"/>
      <w:pPr>
        <w:spacing w:before="240" w:after="240" w:line="264" w:lineRule="auto"/>
        <w:ind w:hanging="300"/>
        <w:contextualSpacing/>
        <w:jc w:val="left"/>
      </w:pPr>
    </w:lvl>
    <w:lvl w:ilvl="1">
      <w:start w:val="1"/>
      <w:numFmt w:val="bullet"/>
      <w:lvlText w:val="•"/>
      <w:lvlJc w:val="left"/>
      <w:pPr>
        <w:spacing w:before="240" w:after="240" w:line="264" w:lineRule="auto"/>
        <w:ind w:hanging="300"/>
        <w:contextualSpacing/>
        <w:jc w:val="left"/>
      </w:pPr>
    </w:lvl>
    <w:lvl w:ilvl="2">
      <w:start w:val="1"/>
      <w:numFmt w:val="bullet"/>
      <w:lvlText w:val="•"/>
      <w:lvlJc w:val="left"/>
      <w:pPr>
        <w:spacing w:before="240" w:after="240" w:line="264" w:lineRule="auto"/>
        <w:ind w:hanging="300"/>
        <w:contextualSpacing/>
        <w:jc w:val="left"/>
      </w:pPr>
    </w:lvl>
    <w:lvl w:ilvl="3">
      <w:start w:val="1"/>
      <w:numFmt w:val="bullet"/>
      <w:lvlText w:val="•"/>
      <w:lvlJc w:val="left"/>
      <w:pPr>
        <w:spacing w:before="240" w:after="240" w:line="264" w:lineRule="auto"/>
        <w:ind w:hanging="300"/>
        <w:contextualSpacing/>
        <w:jc w:val="left"/>
      </w:pPr>
    </w:lvl>
    <w:lvl w:ilvl="4">
      <w:start w:val="1"/>
      <w:numFmt w:val="bullet"/>
      <w:lvlText w:val="•"/>
      <w:lvlJc w:val="left"/>
      <w:pPr>
        <w:spacing w:before="240" w:after="240" w:line="264" w:lineRule="auto"/>
        <w:ind w:hanging="300"/>
        <w:contextualSpacing/>
        <w:jc w:val="left"/>
      </w:pPr>
    </w:lvl>
    <w:lvl w:ilvl="5">
      <w:start w:val="1"/>
      <w:numFmt w:val="bullet"/>
      <w:lvlText w:val="•"/>
      <w:lvlJc w:val="left"/>
      <w:pPr>
        <w:spacing w:before="240" w:after="240" w:line="264" w:lineRule="auto"/>
        <w:ind w:hanging="300"/>
        <w:contextualSpacing/>
        <w:jc w:val="left"/>
      </w:pPr>
    </w:lvl>
    <w:lvl w:ilvl="6">
      <w:start w:val="1"/>
      <w:numFmt w:val="bullet"/>
      <w:lvlText w:val="•"/>
      <w:lvlJc w:val="left"/>
      <w:pPr>
        <w:spacing w:before="240" w:after="240" w:line="264" w:lineRule="auto"/>
        <w:ind w:hanging="300"/>
        <w:contextualSpacing/>
        <w:jc w:val="left"/>
      </w:pPr>
    </w:lvl>
    <w:lvl w:ilvl="7">
      <w:start w:val="1"/>
      <w:numFmt w:val="bullet"/>
      <w:lvlText w:val="•"/>
      <w:lvlJc w:val="left"/>
      <w:pPr>
        <w:spacing w:before="240" w:after="240" w:line="264" w:lineRule="auto"/>
        <w:ind w:hanging="300"/>
        <w:contextualSpacing/>
        <w:jc w:val="left"/>
      </w:pPr>
    </w:lvl>
    <w:lvl w:ilvl="8">
      <w:start w:val="1"/>
      <w:numFmt w:val="bullet"/>
      <w:lvlText w:val="•"/>
      <w:lvlJc w:val="left"/>
      <w:pPr>
        <w:spacing w:before="240" w:after="240" w:line="264" w:lineRule="auto"/>
        <w:ind w:hanging="300"/>
        <w:contextualSpacing/>
        <w:jc w:val="left"/>
      </w:pPr>
    </w:lvl>
  </w:abstractNum>
  <w:abstractNum w:abstractNumId="3" w15:restartNumberingAfterBreak="0">
    <w:nsid w:val="4D173502"/>
    <w:multiLevelType w:val="multilevel"/>
    <w:tmpl w:val="B5784850"/>
    <w:lvl w:ilvl="0">
      <w:start w:val="1"/>
      <w:numFmt w:val="decimal"/>
      <w:lvlText w:val="%1."/>
      <w:lvlJc w:val="left"/>
      <w:pPr>
        <w:spacing w:before="240" w:after="240" w:line="264" w:lineRule="auto"/>
        <w:ind w:hanging="600"/>
        <w:contextualSpacing/>
        <w:jc w:val="left"/>
      </w:pPr>
    </w:lvl>
    <w:lvl w:ilvl="1">
      <w:start w:val="1"/>
      <w:numFmt w:val="decimal"/>
      <w:lvlText w:val="%1.%2"/>
      <w:lvlJc w:val="left"/>
      <w:pPr>
        <w:spacing w:before="240" w:after="240" w:line="264" w:lineRule="auto"/>
        <w:ind w:hanging="600"/>
        <w:contextualSpacing/>
        <w:jc w:val="left"/>
      </w:pPr>
    </w:lvl>
    <w:lvl w:ilvl="2">
      <w:start w:val="1"/>
      <w:numFmt w:val="lowerLetter"/>
      <w:lvlText w:val="(%3)"/>
      <w:lvlJc w:val="left"/>
      <w:pPr>
        <w:spacing w:before="240" w:after="240" w:line="264" w:lineRule="auto"/>
        <w:ind w:hanging="600"/>
        <w:contextualSpacing/>
        <w:jc w:val="left"/>
      </w:pPr>
    </w:lvl>
    <w:lvl w:ilvl="3">
      <w:start w:val="1"/>
      <w:numFmt w:val="lowerRoman"/>
      <w:lvlText w:val="(%4)"/>
      <w:lvlJc w:val="left"/>
      <w:pPr>
        <w:spacing w:before="240" w:after="240" w:line="264" w:lineRule="auto"/>
        <w:ind w:hanging="600"/>
        <w:contextualSpacing/>
        <w:jc w:val="left"/>
      </w:pPr>
    </w:lvl>
    <w:lvl w:ilvl="4">
      <w:start w:val="1"/>
      <w:numFmt w:val="decimal"/>
      <w:lvlText w:val="(%5)"/>
      <w:lvlJc w:val="left"/>
      <w:pPr>
        <w:spacing w:before="240" w:after="240" w:line="264" w:lineRule="auto"/>
        <w:ind w:hanging="600"/>
        <w:contextualSpacing/>
        <w:jc w:val="left"/>
      </w:pPr>
    </w:lvl>
    <w:lvl w:ilvl="5">
      <w:start w:val="1"/>
      <w:numFmt w:val="decimal"/>
      <w:lvlText w:val="(%6)"/>
      <w:lvlJc w:val="left"/>
      <w:pPr>
        <w:spacing w:before="240" w:after="240" w:line="264" w:lineRule="auto"/>
        <w:ind w:hanging="600"/>
        <w:contextualSpacing/>
        <w:jc w:val="left"/>
      </w:pPr>
    </w:lvl>
    <w:lvl w:ilvl="6">
      <w:start w:val="1"/>
      <w:numFmt w:val="lowerLetter"/>
      <w:lvlText w:val="(%7)"/>
      <w:lvlJc w:val="left"/>
      <w:pPr>
        <w:spacing w:before="240" w:after="240" w:line="264" w:lineRule="auto"/>
        <w:ind w:hanging="600"/>
        <w:contextualSpacing/>
        <w:jc w:val="left"/>
      </w:pPr>
    </w:lvl>
    <w:lvl w:ilvl="7">
      <w:start w:val="1"/>
      <w:numFmt w:val="lowerLetter"/>
      <w:lvlText w:val="(%8)"/>
      <w:lvlJc w:val="left"/>
      <w:pPr>
        <w:spacing w:before="240" w:after="240" w:line="264" w:lineRule="auto"/>
        <w:ind w:hanging="600"/>
        <w:contextualSpacing/>
        <w:jc w:val="left"/>
      </w:pPr>
    </w:lvl>
    <w:lvl w:ilvl="8">
      <w:start w:val="1"/>
      <w:numFmt w:val="lowerLetter"/>
      <w:lvlText w:val="(%9)"/>
      <w:lvlJc w:val="left"/>
      <w:pPr>
        <w:spacing w:before="240" w:after="240" w:line="264" w:lineRule="auto"/>
        <w:ind w:hanging="600"/>
        <w:contextualSpacing/>
        <w:jc w:val="left"/>
      </w:pPr>
    </w:lvl>
  </w:abstractNum>
  <w:abstractNum w:abstractNumId="4" w15:restartNumberingAfterBreak="0">
    <w:nsid w:val="71994A30"/>
    <w:multiLevelType w:val="multilevel"/>
    <w:tmpl w:val="AFDE7D8E"/>
    <w:lvl w:ilvl="0">
      <w:start w:val="1"/>
      <w:numFmt w:val="decimal"/>
      <w:lvlText w:val="%1."/>
      <w:lvlJc w:val="left"/>
      <w:pPr>
        <w:spacing w:before="240" w:after="240" w:line="264" w:lineRule="auto"/>
        <w:ind w:hanging="600"/>
        <w:contextualSpacing/>
        <w:jc w:val="left"/>
      </w:pPr>
    </w:lvl>
    <w:lvl w:ilvl="1">
      <w:start w:val="1"/>
      <w:numFmt w:val="decimal"/>
      <w:lvlText w:val="%1.%2"/>
      <w:lvlJc w:val="left"/>
      <w:pPr>
        <w:spacing w:before="240" w:after="240" w:line="264" w:lineRule="auto"/>
        <w:ind w:hanging="600"/>
        <w:contextualSpacing/>
        <w:jc w:val="left"/>
      </w:pPr>
    </w:lvl>
    <w:lvl w:ilvl="2">
      <w:start w:val="1"/>
      <w:numFmt w:val="lowerLetter"/>
      <w:lvlText w:val="(%3)"/>
      <w:lvlJc w:val="left"/>
      <w:pPr>
        <w:spacing w:before="240" w:after="240" w:line="264" w:lineRule="auto"/>
        <w:ind w:hanging="600"/>
        <w:contextualSpacing/>
        <w:jc w:val="left"/>
      </w:pPr>
    </w:lvl>
    <w:lvl w:ilvl="3">
      <w:start w:val="1"/>
      <w:numFmt w:val="lowerRoman"/>
      <w:lvlText w:val="(%4)"/>
      <w:lvlJc w:val="left"/>
      <w:pPr>
        <w:spacing w:before="240" w:after="240" w:line="264" w:lineRule="auto"/>
        <w:ind w:hanging="600"/>
        <w:contextualSpacing/>
        <w:jc w:val="left"/>
      </w:pPr>
    </w:lvl>
    <w:lvl w:ilvl="4">
      <w:start w:val="1"/>
      <w:numFmt w:val="decimal"/>
      <w:lvlText w:val="(%5)"/>
      <w:lvlJc w:val="left"/>
      <w:pPr>
        <w:spacing w:before="240" w:after="240" w:line="264" w:lineRule="auto"/>
        <w:ind w:hanging="600"/>
        <w:contextualSpacing/>
        <w:jc w:val="left"/>
      </w:pPr>
    </w:lvl>
    <w:lvl w:ilvl="5">
      <w:start w:val="1"/>
      <w:numFmt w:val="decimal"/>
      <w:lvlText w:val="(%6)"/>
      <w:lvlJc w:val="left"/>
      <w:pPr>
        <w:spacing w:before="240" w:after="240" w:line="264" w:lineRule="auto"/>
        <w:ind w:hanging="600"/>
        <w:contextualSpacing/>
        <w:jc w:val="left"/>
      </w:pPr>
    </w:lvl>
    <w:lvl w:ilvl="6">
      <w:start w:val="1"/>
      <w:numFmt w:val="lowerLetter"/>
      <w:lvlText w:val="(%7)"/>
      <w:lvlJc w:val="left"/>
      <w:pPr>
        <w:spacing w:before="240" w:after="240" w:line="264" w:lineRule="auto"/>
        <w:ind w:hanging="600"/>
        <w:contextualSpacing/>
        <w:jc w:val="left"/>
      </w:pPr>
    </w:lvl>
    <w:lvl w:ilvl="7">
      <w:start w:val="1"/>
      <w:numFmt w:val="lowerLetter"/>
      <w:lvlText w:val="(%8)"/>
      <w:lvlJc w:val="left"/>
      <w:pPr>
        <w:spacing w:before="240" w:after="240" w:line="264" w:lineRule="auto"/>
        <w:ind w:hanging="600"/>
        <w:contextualSpacing/>
        <w:jc w:val="left"/>
      </w:pPr>
    </w:lvl>
    <w:lvl w:ilvl="8">
      <w:start w:val="1"/>
      <w:numFmt w:val="lowerLetter"/>
      <w:lvlText w:val="(%9)"/>
      <w:lvlJc w:val="left"/>
      <w:pPr>
        <w:spacing w:before="240" w:after="240" w:line="264" w:lineRule="auto"/>
        <w:ind w:hanging="600"/>
        <w:contextualSpacing/>
        <w:jc w:val="left"/>
      </w:pPr>
    </w:lvl>
  </w:abstractNum>
  <w:abstractNum w:abstractNumId="5" w15:restartNumberingAfterBreak="0">
    <w:nsid w:val="7E706046"/>
    <w:multiLevelType w:val="hybridMultilevel"/>
    <w:tmpl w:val="336E8F2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5"/>
  </w:num>
  <w:num w:numId="2">
    <w:abstractNumId w:val="0"/>
  </w:num>
  <w:num w:numId="3">
    <w:abstractNumId w:val="4"/>
  </w:num>
  <w:num w:numId="4">
    <w:abstractNumId w:val="1"/>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9"/>
  <w:removePersonalInformation/>
  <w:removeDateAndTime/>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5B628F"/>
    <w:rsid w:val="004E3431"/>
    <w:rsid w:val="005B628F"/>
    <w:rsid w:val="009323E3"/>
    <w:rsid w:val="00B359C4"/>
    <w:rsid w:val="00BB0872"/>
    <w:rsid w:val="00C7254A"/>
    <w:rsid w:val="00E17DB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411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link w:val="InlineNormal"/>
    <w:pPr>
      <w:spacing w:before="240" w:after="240" w:line="264" w:lineRule="auto"/>
      <w:contextualSpacing/>
    </w:pPr>
    <w:rPr>
      <w:rFonts w:ascii="Expert Sans" w:cs="Expert Sans"/>
      <w:color w:val="000000"/>
      <w:sz w:val="19"/>
    </w:rPr>
  </w:style>
  <w:style w:type="paragraph" w:styleId="Heading1">
    <w:name w:val="heading 1"/>
    <w:basedOn w:val="Normal"/>
    <w:link w:val="Heading1Char"/>
    <w:pPr>
      <w:keepNext/>
      <w:contextualSpacing w:val="0"/>
      <w:outlineLvl w:val="0"/>
    </w:pPr>
    <w:rPr>
      <w:b/>
      <w:sz w:val="32"/>
    </w:rPr>
  </w:style>
  <w:style w:type="paragraph" w:styleId="Heading2">
    <w:name w:val="heading 2"/>
    <w:basedOn w:val="Normal"/>
    <w:link w:val="Heading2Char"/>
    <w:pPr>
      <w:keepNext/>
      <w:contextualSpacing w:val="0"/>
      <w:outlineLvl w:val="1"/>
    </w:pPr>
    <w:rPr>
      <w:b/>
      <w:u w:val="single"/>
    </w:rPr>
  </w:style>
  <w:style w:type="paragraph" w:styleId="Heading3">
    <w:name w:val="heading 3"/>
    <w:basedOn w:val="Normal"/>
    <w:link w:val="Heading3Char"/>
    <w:pPr>
      <w:keepNext/>
      <w:contextualSpacing w:val="0"/>
      <w:outlineLvl w:val="2"/>
    </w:pPr>
    <w:rPr>
      <w:b/>
    </w:rPr>
  </w:style>
  <w:style w:type="paragraph" w:styleId="Heading4">
    <w:name w:val="heading 4"/>
    <w:basedOn w:val="Normal"/>
    <w:link w:val="Heading4Char"/>
    <w:pPr>
      <w:keepNext/>
      <w:contextualSpacing w:val="0"/>
      <w:outlineLvl w:val="3"/>
    </w:pPr>
    <w:rPr>
      <w:b/>
      <w:sz w:val="21"/>
    </w:rPr>
  </w:style>
  <w:style w:type="paragraph" w:styleId="Heading5">
    <w:name w:val="heading 5"/>
    <w:basedOn w:val="Normal"/>
    <w:link w:val="Heading5Char"/>
    <w:pPr>
      <w:keepNext/>
      <w:contextualSpacing w:val="0"/>
      <w:outlineLvl w:val="4"/>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InlineNormal"/>
    <w:uiPriority w:val="99"/>
    <w:rsid w:val="00841CD9"/>
    <w:rPr>
      <w:rFonts w:ascii="Expert Sans" w:cs="Expert Sans"/>
      <w:color w:val="000000"/>
      <w:position w:val="0"/>
      <w:sz w:val="19"/>
    </w:rPr>
  </w:style>
  <w:style w:type="paragraph" w:styleId="NormalIndent">
    <w:name w:val="Normal Indent"/>
    <w:basedOn w:val="Normal"/>
    <w:uiPriority w:val="99"/>
    <w:unhideWhenUsed/>
    <w:rsid w:val="00841CD9"/>
    <w:pPr>
      <w:ind w:left="720"/>
    </w:pPr>
  </w:style>
  <w:style w:type="paragraph" w:styleId="Subtitle">
    <w:name w:val="Subtitle"/>
    <w:basedOn w:val="Normal"/>
    <w:next w:val="Normal"/>
    <w:link w:val="SubtitleChar"/>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SubtitleChar">
    <w:name w:val="Subtitle Char"/>
    <w:basedOn w:val="InlineNormal"/>
    <w:link w:val="Subtitle"/>
    <w:uiPriority w:val="11"/>
    <w:rsid w:val="00841CD9"/>
    <w:rPr>
      <w:rFonts w:asciiTheme="majorHAnsi" w:eastAsiaTheme="majorEastAsia" w:hAnsiTheme="majorHAnsi" w:cstheme="majorBidi"/>
      <w:i/>
      <w:iCs/>
      <w:color w:val="4472C4" w:themeColor="accent1"/>
      <w:spacing w:val="15"/>
      <w:position w:val="0"/>
      <w:sz w:val="24"/>
      <w:szCs w:val="24"/>
    </w:rPr>
  </w:style>
  <w:style w:type="paragraph" w:styleId="Title">
    <w:name w:val="Title"/>
    <w:basedOn w:val="Normal"/>
    <w:next w:val="Normal"/>
    <w:link w:val="TitleChar"/>
    <w:uiPriority w:val="10"/>
    <w:qFormat/>
    <w:rsid w:val="00841CD9"/>
    <w:pPr>
      <w:pBdr>
        <w:bottom w:val="single" w:sz="8" w:space="4" w:color="4472C4" w:themeColor="accent1"/>
      </w:pBdr>
      <w:spacing w:after="300"/>
    </w:pPr>
    <w:rPr>
      <w:rFonts w:asciiTheme="majorHAnsi" w:eastAsiaTheme="majorEastAsia" w:hAnsiTheme="majorHAnsi" w:cstheme="majorBidi"/>
      <w:color w:val="323E4F" w:themeColor="text2" w:themeShade="BF"/>
      <w:spacing w:val="5"/>
      <w:kern w:val="28"/>
      <w:sz w:val="52"/>
      <w:szCs w:val="52"/>
    </w:rPr>
  </w:style>
  <w:style w:type="character" w:customStyle="1" w:styleId="TitleChar">
    <w:name w:val="Title Char"/>
    <w:basedOn w:val="InlineNormal"/>
    <w:link w:val="Title"/>
    <w:uiPriority w:val="10"/>
    <w:rsid w:val="00841CD9"/>
    <w:rPr>
      <w:rFonts w:asciiTheme="majorHAnsi" w:eastAsiaTheme="majorEastAsia" w:hAnsiTheme="majorHAnsi" w:cstheme="majorBidi"/>
      <w:color w:val="323E4F" w:themeColor="text2" w:themeShade="BF"/>
      <w:spacing w:val="5"/>
      <w:kern w:val="28"/>
      <w:position w:val="0"/>
      <w:sz w:val="52"/>
      <w:szCs w:val="52"/>
    </w:rPr>
  </w:style>
  <w:style w:type="character" w:styleId="Emphasis">
    <w:name w:val="Emphasis"/>
    <w:basedOn w:val="InlineNormal"/>
    <w:uiPriority w:val="20"/>
    <w:qFormat/>
    <w:rsid w:val="00D1197D"/>
    <w:rPr>
      <w:rFonts w:ascii="Expert Sans" w:cs="Expert Sans"/>
      <w:i/>
      <w:iCs/>
      <w:color w:val="000000"/>
      <w:position w:val="0"/>
      <w:sz w:val="19"/>
    </w:rPr>
  </w:style>
  <w:style w:type="table" w:styleId="TableGrid">
    <w:name w:val="Table Grid"/>
    <w:basedOn w:val="CMTableTableNormal"/>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Pr>
  </w:style>
  <w:style w:type="paragraph" w:styleId="Caption">
    <w:name w:val="caption"/>
    <w:basedOn w:val="Normal"/>
    <w:next w:val="Normal"/>
    <w:uiPriority w:val="35"/>
    <w:semiHidden/>
    <w:unhideWhenUsed/>
    <w:qFormat/>
    <w:rsid w:val="007109C0"/>
    <w:pPr>
      <w:spacing w:line="240" w:lineRule="auto"/>
    </w:pPr>
    <w:rPr>
      <w:b/>
      <w:bCs/>
      <w:color w:val="4472C4" w:themeColor="accent1"/>
      <w:sz w:val="18"/>
      <w:szCs w:val="18"/>
    </w:rPr>
  </w:style>
  <w:style w:type="paragraph" w:styleId="Header">
    <w:name w:val="header"/>
    <w:basedOn w:val="Normal"/>
    <w:pPr>
      <w:spacing w:before="0"/>
    </w:pPr>
  </w:style>
  <w:style w:type="paragraph" w:styleId="Footer">
    <w:name w:val="footer"/>
    <w:basedOn w:val="Normal"/>
    <w:pPr>
      <w:spacing w:after="0"/>
    </w:pPr>
  </w:style>
  <w:style w:type="paragraph" w:customStyle="1" w:styleId="TableParagraphNormal">
    <w:name w:val="TableParagraphNormal"/>
    <w:basedOn w:val="Normal"/>
    <w:pPr>
      <w:spacing w:before="60" w:after="60"/>
      <w:contextualSpacing w:val="0"/>
    </w:pPr>
  </w:style>
  <w:style w:type="paragraph" w:customStyle="1" w:styleId="FootnoteParagraph">
    <w:name w:val="FootnoteParagraph"/>
    <w:basedOn w:val="Normal"/>
    <w:pPr>
      <w:spacing w:before="60" w:after="60"/>
      <w:contextualSpacing w:val="0"/>
    </w:pPr>
  </w:style>
  <w:style w:type="paragraph" w:styleId="TOCHeading">
    <w:name w:val="TOC Heading"/>
    <w:basedOn w:val="Normal"/>
    <w:link w:val="TOCHeadingChar"/>
    <w:pPr>
      <w:keepNext/>
      <w:contextualSpacing w:val="0"/>
    </w:pPr>
    <w:rPr>
      <w:b/>
      <w:sz w:val="32"/>
    </w:rPr>
  </w:style>
  <w:style w:type="paragraph" w:styleId="TOC1">
    <w:name w:val="toc 1"/>
    <w:basedOn w:val="Normal"/>
    <w:pPr>
      <w:spacing w:before="60" w:after="60"/>
      <w:contextualSpacing w:val="0"/>
    </w:pPr>
  </w:style>
  <w:style w:type="paragraph" w:styleId="TOC2">
    <w:name w:val="toc 2"/>
    <w:basedOn w:val="Normal"/>
    <w:uiPriority w:val="39"/>
    <w:pPr>
      <w:spacing w:before="60" w:after="60"/>
      <w:ind w:left="300"/>
      <w:contextualSpacing w:val="0"/>
    </w:pPr>
  </w:style>
  <w:style w:type="paragraph" w:styleId="TOC3">
    <w:name w:val="toc 3"/>
    <w:basedOn w:val="Normal"/>
    <w:uiPriority w:val="39"/>
    <w:pPr>
      <w:spacing w:before="60" w:after="60"/>
      <w:ind w:left="600"/>
      <w:contextualSpacing w:val="0"/>
    </w:pPr>
  </w:style>
  <w:style w:type="paragraph" w:styleId="TOC4">
    <w:name w:val="toc 4"/>
    <w:basedOn w:val="Normal"/>
    <w:uiPriority w:val="39"/>
    <w:pPr>
      <w:spacing w:before="60" w:after="60"/>
      <w:ind w:left="900"/>
      <w:contextualSpacing w:val="0"/>
    </w:pPr>
  </w:style>
  <w:style w:type="paragraph" w:styleId="TOC5">
    <w:name w:val="toc 5"/>
    <w:basedOn w:val="Normal"/>
    <w:pPr>
      <w:spacing w:before="60" w:after="60"/>
      <w:ind w:left="1200"/>
      <w:contextualSpacing w:val="0"/>
    </w:pPr>
  </w:style>
  <w:style w:type="paragraph" w:styleId="TOC6">
    <w:name w:val="toc 6"/>
    <w:basedOn w:val="Normal"/>
    <w:pPr>
      <w:spacing w:before="60" w:after="60"/>
      <w:ind w:left="1500"/>
      <w:contextualSpacing w:val="0"/>
    </w:pPr>
  </w:style>
  <w:style w:type="paragraph" w:styleId="TOC7">
    <w:name w:val="toc 7"/>
    <w:basedOn w:val="Normal"/>
    <w:pPr>
      <w:spacing w:before="60" w:after="60"/>
      <w:ind w:left="1800"/>
      <w:contextualSpacing w:val="0"/>
    </w:pPr>
  </w:style>
  <w:style w:type="paragraph" w:styleId="TOC8">
    <w:name w:val="toc 8"/>
    <w:basedOn w:val="Normal"/>
    <w:pPr>
      <w:spacing w:before="60" w:after="60"/>
      <w:ind w:left="2100"/>
      <w:contextualSpacing w:val="0"/>
    </w:pPr>
  </w:style>
  <w:style w:type="paragraph" w:styleId="TOC9">
    <w:name w:val="toc 9"/>
    <w:basedOn w:val="Normal"/>
    <w:pPr>
      <w:spacing w:before="60" w:after="60"/>
      <w:ind w:left="2400"/>
      <w:contextualSpacing w:val="0"/>
    </w:pPr>
  </w:style>
  <w:style w:type="paragraph" w:customStyle="1" w:styleId="TOC10">
    <w:name w:val="TOC 10"/>
    <w:basedOn w:val="Normal"/>
    <w:pPr>
      <w:spacing w:before="60" w:after="60"/>
      <w:ind w:left="2700"/>
      <w:contextualSpacing w:val="0"/>
    </w:pPr>
  </w:style>
  <w:style w:type="character" w:customStyle="1" w:styleId="InlineNormal">
    <w:name w:val="InlineNormal"/>
    <w:rPr>
      <w:rFonts w:ascii="Expert Sans" w:cs="Expert Sans"/>
      <w:color w:val="000000"/>
      <w:position w:val="0"/>
      <w:sz w:val="19"/>
    </w:rPr>
  </w:style>
  <w:style w:type="character" w:styleId="Hyperlink">
    <w:name w:val="Hyperlink"/>
    <w:basedOn w:val="InlineNormal"/>
    <w:uiPriority w:val="99"/>
    <w:rPr>
      <w:rFonts w:ascii="Expert Sans" w:cs="Expert Sans"/>
      <w:color w:val="337AB7"/>
      <w:position w:val="0"/>
      <w:sz w:val="19"/>
    </w:rPr>
  </w:style>
  <w:style w:type="character" w:customStyle="1" w:styleId="FootnoteText">
    <w:name w:val="FootnoteText"/>
    <w:basedOn w:val="InlineNormal"/>
    <w:rPr>
      <w:rFonts w:ascii="Expert Sans" w:cs="Expert Sans"/>
      <w:color w:val="000000"/>
      <w:position w:val="0"/>
      <w:sz w:val="15"/>
    </w:rPr>
  </w:style>
  <w:style w:type="character" w:customStyle="1" w:styleId="NotAllowedLink">
    <w:name w:val="NotAllowedLink"/>
    <w:basedOn w:val="InlineNormal"/>
    <w:rPr>
      <w:rFonts w:ascii="Expert Sans" w:cs="Expert Sans"/>
      <w:color w:val="FF0000"/>
      <w:position w:val="0"/>
      <w:sz w:val="19"/>
    </w:rPr>
  </w:style>
  <w:style w:type="character" w:customStyle="1" w:styleId="NotAllowedFootnoteLink">
    <w:name w:val="NotAllowedFootnoteLink"/>
    <w:basedOn w:val="InlineNormal"/>
    <w:rPr>
      <w:rFonts w:ascii="Expert Sans" w:cs="Expert Sans"/>
      <w:color w:val="FF0000"/>
      <w:position w:val="0"/>
      <w:sz w:val="15"/>
    </w:rPr>
  </w:style>
  <w:style w:type="character" w:customStyle="1" w:styleId="FootnoteReference">
    <w:name w:val="FootnoteReference"/>
    <w:basedOn w:val="InlineNormal"/>
    <w:rPr>
      <w:rFonts w:ascii="Expert Sans" w:cs="Expert Sans"/>
      <w:color w:val="000000"/>
      <w:position w:val="0"/>
      <w:sz w:val="19"/>
      <w:vertAlign w:val="superscript"/>
    </w:rPr>
  </w:style>
  <w:style w:type="character" w:customStyle="1" w:styleId="TOCHeadingChar">
    <w:name w:val="TOC Heading Char"/>
    <w:basedOn w:val="InlineNormal"/>
    <w:link w:val="TOCHeading"/>
    <w:rPr>
      <w:rFonts w:ascii="Expert Sans" w:cs="Expert Sans"/>
      <w:b/>
      <w:color w:val="000000"/>
      <w:position w:val="0"/>
      <w:sz w:val="32"/>
    </w:rPr>
  </w:style>
  <w:style w:type="character" w:customStyle="1" w:styleId="PendingDeletion">
    <w:name w:val="PendingDeletion"/>
    <w:basedOn w:val="InlineNormal"/>
    <w:rPr>
      <w:rFonts w:ascii="Expert Sans" w:cs="Expert Sans"/>
      <w:strike/>
      <w:color w:val="000000"/>
      <w:position w:val="0"/>
      <w:sz w:val="19"/>
    </w:rPr>
  </w:style>
  <w:style w:type="character" w:customStyle="1" w:styleId="Heading1Char">
    <w:name w:val="Heading 1 Char"/>
    <w:basedOn w:val="InlineNormal"/>
    <w:link w:val="Heading1"/>
    <w:rPr>
      <w:rFonts w:ascii="Expert Sans" w:cs="Expert Sans"/>
      <w:b/>
      <w:color w:val="000000"/>
      <w:position w:val="0"/>
      <w:sz w:val="32"/>
    </w:rPr>
  </w:style>
  <w:style w:type="character" w:customStyle="1" w:styleId="Heading2Char">
    <w:name w:val="Heading 2 Char"/>
    <w:basedOn w:val="InlineNormal"/>
    <w:link w:val="Heading2"/>
    <w:rPr>
      <w:rFonts w:ascii="Expert Sans" w:cs="Expert Sans"/>
      <w:b/>
      <w:color w:val="000000"/>
      <w:position w:val="0"/>
      <w:sz w:val="19"/>
      <w:u w:val="single"/>
    </w:rPr>
  </w:style>
  <w:style w:type="character" w:customStyle="1" w:styleId="Heading3Char">
    <w:name w:val="Heading 3 Char"/>
    <w:basedOn w:val="InlineNormal"/>
    <w:link w:val="Heading3"/>
    <w:rPr>
      <w:rFonts w:ascii="Expert Sans" w:cs="Expert Sans"/>
      <w:b/>
      <w:color w:val="000000"/>
      <w:position w:val="0"/>
      <w:sz w:val="19"/>
    </w:rPr>
  </w:style>
  <w:style w:type="character" w:customStyle="1" w:styleId="Heading4Char">
    <w:name w:val="Heading 4 Char"/>
    <w:basedOn w:val="InlineNormal"/>
    <w:link w:val="Heading4"/>
    <w:rPr>
      <w:rFonts w:ascii="Expert Sans" w:cs="Expert Sans"/>
      <w:b/>
      <w:color w:val="000000"/>
      <w:position w:val="0"/>
      <w:sz w:val="21"/>
    </w:rPr>
  </w:style>
  <w:style w:type="character" w:customStyle="1" w:styleId="Heading5Char">
    <w:name w:val="Heading 5 Char"/>
    <w:basedOn w:val="InlineNormal"/>
    <w:link w:val="Heading5"/>
    <w:rPr>
      <w:rFonts w:ascii="Expert Sans" w:cs="Expert Sans"/>
      <w:b/>
      <w:color w:val="000000"/>
      <w:position w:val="0"/>
      <w:sz w:val="19"/>
    </w:rPr>
  </w:style>
  <w:style w:type="table" w:customStyle="1" w:styleId="CMTableTableNormal">
    <w:name w:val="CM Table: TableNormal"/>
    <w:tblPr>
      <w:tblBorders>
        <w:top w:val="single" w:sz="2" w:space="0" w:color="E6E6E6"/>
        <w:left w:val="single" w:sz="2" w:space="0" w:color="E6E6E6"/>
        <w:bottom w:val="single" w:sz="2" w:space="0" w:color="E6E6E6"/>
        <w:right w:val="single" w:sz="2" w:space="0" w:color="E6E6E6"/>
        <w:insideH w:val="single" w:sz="2" w:space="0" w:color="E6E6E6"/>
        <w:insideV w:val="single" w:sz="2" w:space="0" w:color="E6E6E6"/>
      </w:tblBorders>
      <w:tblCellMar>
        <w:top w:w="0" w:type="dxa"/>
        <w:left w:w="43" w:type="dxa"/>
        <w:bottom w:w="0" w:type="dxa"/>
        <w:right w:w="0" w:type="dxa"/>
      </w:tblCellMar>
    </w:tblPr>
  </w:style>
  <w:style w:type="table" w:customStyle="1" w:styleId="CMTabletable--borders">
    <w:name w:val="CM Table: table--borders"/>
    <w:basedOn w:val="CMTableTableNormal"/>
    <w:tblPr/>
  </w:style>
  <w:style w:type="table" w:customStyle="1" w:styleId="CMTabletable--borders-none">
    <w:name w:val="CM Table: table--borders-none"/>
    <w:basedOn w:val="CMTableTableNormal"/>
    <w:tblPr>
      <w:tblBorders>
        <w:top w:val="none" w:sz="0" w:space="0" w:color="auto"/>
        <w:left w:val="none" w:sz="0" w:space="0" w:color="auto"/>
        <w:bottom w:val="none" w:sz="0" w:space="0" w:color="auto"/>
        <w:right w:val="none" w:sz="0" w:space="0" w:color="auto"/>
        <w:insideH w:val="none" w:sz="0" w:space="0" w:color="auto"/>
        <w:insideV w:val="none" w:sz="0" w:space="0" w:color="auto"/>
      </w:tblBorders>
    </w:tblPr>
  </w:style>
  <w:style w:type="character" w:styleId="CommentReference">
    <w:name w:val="annotation reference"/>
    <w:basedOn w:val="DefaultParagraphFont"/>
    <w:uiPriority w:val="99"/>
    <w:semiHidden/>
    <w:unhideWhenUsed/>
    <w:rsid w:val="00C7254A"/>
    <w:rPr>
      <w:sz w:val="16"/>
      <w:szCs w:val="16"/>
    </w:rPr>
  </w:style>
  <w:style w:type="paragraph" w:styleId="CommentText">
    <w:name w:val="annotation text"/>
    <w:basedOn w:val="Normal"/>
    <w:link w:val="CommentTextChar"/>
    <w:uiPriority w:val="99"/>
    <w:unhideWhenUsed/>
    <w:rsid w:val="00C7254A"/>
    <w:pPr>
      <w:spacing w:line="240" w:lineRule="auto"/>
    </w:pPr>
    <w:rPr>
      <w:sz w:val="20"/>
      <w:szCs w:val="20"/>
    </w:rPr>
  </w:style>
  <w:style w:type="character" w:customStyle="1" w:styleId="CommentTextChar">
    <w:name w:val="Comment Text Char"/>
    <w:basedOn w:val="DefaultParagraphFont"/>
    <w:link w:val="CommentText"/>
    <w:uiPriority w:val="99"/>
    <w:rsid w:val="00C7254A"/>
    <w:rPr>
      <w:rFonts w:ascii="Expert Sans" w:cs="Expert Sans"/>
      <w:color w:val="000000"/>
      <w:sz w:val="20"/>
      <w:szCs w:val="20"/>
    </w:rPr>
  </w:style>
  <w:style w:type="paragraph" w:styleId="CommentSubject">
    <w:name w:val="annotation subject"/>
    <w:basedOn w:val="CommentText"/>
    <w:next w:val="CommentText"/>
    <w:link w:val="CommentSubjectChar"/>
    <w:uiPriority w:val="99"/>
    <w:semiHidden/>
    <w:unhideWhenUsed/>
    <w:rsid w:val="00C7254A"/>
    <w:rPr>
      <w:b/>
      <w:bCs/>
    </w:rPr>
  </w:style>
  <w:style w:type="character" w:customStyle="1" w:styleId="CommentSubjectChar">
    <w:name w:val="Comment Subject Char"/>
    <w:basedOn w:val="CommentTextChar"/>
    <w:link w:val="CommentSubject"/>
    <w:uiPriority w:val="99"/>
    <w:semiHidden/>
    <w:rsid w:val="00C7254A"/>
    <w:rPr>
      <w:rFonts w:ascii="Expert Sans" w:cs="Expert Sans"/>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customXml" Target="../customXml/item2.xml"/><Relationship Id="rId10" Type="http://schemas.openxmlformats.org/officeDocument/2006/relationships/header" Target="header1.xm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3366D072EF7CE499869A57962EEDEF5" ma:contentTypeVersion="9" ma:contentTypeDescription="Create a new document." ma:contentTypeScope="" ma:versionID="eede8c96b94923db60d2123bd49d73cb">
  <xsd:schema xmlns:xsd="http://www.w3.org/2001/XMLSchema" xmlns:xs="http://www.w3.org/2001/XMLSchema" xmlns:p="http://schemas.microsoft.com/office/2006/metadata/properties" xmlns:ns2="c7dccf3f-008e-465c-9e46-b3283d304c80" xmlns:ns3="d5e8df70-7ba7-462a-92bc-0eb2af61e599" targetNamespace="http://schemas.microsoft.com/office/2006/metadata/properties" ma:root="true" ma:fieldsID="4a341ecc4c1f7b9f329f69a15f26485e" ns2:_="" ns3:_="">
    <xsd:import namespace="c7dccf3f-008e-465c-9e46-b3283d304c80"/>
    <xsd:import namespace="d5e8df70-7ba7-462a-92bc-0eb2af61e59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dccf3f-008e-465c-9e46-b3283d304c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e8df70-7ba7-462a-92bc-0eb2af61e59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6DAB5E3-C940-40E1-9619-D3784B0452A2}"/>
</file>

<file path=customXml/itemProps2.xml><?xml version="1.0" encoding="utf-8"?>
<ds:datastoreItem xmlns:ds="http://schemas.openxmlformats.org/officeDocument/2006/customXml" ds:itemID="{957A6AE5-41A8-4C49-BB76-DFE42363A1CB}"/>
</file>

<file path=customXml/itemProps3.xml><?xml version="1.0" encoding="utf-8"?>
<ds:datastoreItem xmlns:ds="http://schemas.openxmlformats.org/officeDocument/2006/customXml" ds:itemID="{A3930438-F8AF-4BC0-8617-D12D212FA9E9}"/>
</file>

<file path=docProps/app.xml><?xml version="1.0" encoding="utf-8"?>
<Properties xmlns="http://schemas.openxmlformats.org/officeDocument/2006/extended-properties" xmlns:vt="http://schemas.openxmlformats.org/officeDocument/2006/docPropsVTypes">
  <Template>Normal.dotm</Template>
  <TotalTime>0</TotalTime>
  <Pages>4</Pages>
  <Words>1043</Words>
  <Characters>5950</Characters>
  <Application>Microsoft Office Word</Application>
  <DocSecurity>0</DocSecurity>
  <Lines>49</Lines>
  <Paragraphs>13</Paragraphs>
  <ScaleCrop>false</ScaleCrop>
  <Company/>
  <LinksUpToDate>false</LinksUpToDate>
  <CharactersWithSpaces>6980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2021-04-12T15:03:00Z</dcterms:created>
  <dcterms:modified xsi:type="dcterms:W3CDTF">2021-04-13T13:26:00Z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0x01010073366D072EF7CE499869A57962EEDEF5</vt:lpwstr>
  </property>
  <property fmtid="{D5CDD505-2E9C-101B-9397-08002B2CF9AE}" pid="3" name="Order">
    <vt:r8>12967000</vt:r8>
  </property>
</Properties>
</file>